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Neuensteigstrasse 4 / 7/ 9, 9424 Rheineck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1196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2644317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12468445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