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Neuensteigstrasse 4 / 7/ 9, 9424 Rheineck</w:t>
          </w:r>
        </w:p>
        <w:p>
          <w:pPr>
            <w:spacing w:before="0" w:after="0"/>
          </w:pPr>
          <w:r>
            <w:t>1196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