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 grau Haus Nr. 7</w:t>
            </w:r>
          </w:p>
          <w:p>
            <w:pPr>
              <w:spacing w:before="0" w:after="0"/>
            </w:pPr>
            <w:r>
              <w:t>EG-DG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61322301" name="01a06b88-101f-772e-adf9-366ac611f54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5589152" name="01a06b88-101f-772e-adf9-366ac611f54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4605826" name="01a06b88-20e4-78d3-a50e-4f35e734b1a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0893497" name="01a06b88-20e4-78d3-a50e-4f35e734b1a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 braun  Haus Nr. 7</w:t>
            </w:r>
          </w:p>
          <w:p>
            <w:pPr>
              <w:spacing w:before="0" w:after="0"/>
            </w:pPr>
            <w:r>
              <w:t>EG-DG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07509116" name="01a06b89-229c-70db-bb28-e376dd34847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8828815" name="01a06b89-229c-70db-bb28-e376dd348477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69413924" name="01a06b89-43ea-7588-94af-1d26536ec79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38943774" name="01a06b89-43ea-7588-94af-1d26536ec79e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 gelb  Haus Nr. 9</w:t>
            </w:r>
          </w:p>
          <w:p>
            <w:pPr>
              <w:spacing w:before="0" w:after="0"/>
            </w:pPr>
            <w:r>
              <w:t>EG-DG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06115650" name="01a06b91-3810-757b-87fd-a28fb5505b7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2031431" name="01a06b91-3810-757b-87fd-a28fb5505b7b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19490772" name="01a06b91-4ed8-7166-8959-e313379d205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18619906" name="01a06b91-4ed8-7166-8959-e313379d205b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 grau  Haus Nr. 9</w:t>
            </w:r>
          </w:p>
          <w:p>
            <w:pPr>
              <w:spacing w:before="0" w:after="0"/>
            </w:pPr>
            <w:r>
              <w:t>EG-DG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43412832" name="01a06b91-d030-76e2-9818-ad39168698e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28709909" name="01a06b91-d030-76e2-9818-ad39168698e0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67428257" name="01a06b92-74bf-7c2e-bc79-220fef72463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65423021" name="01a06b92-74bf-7c2e-bc79-220fef724637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 grau  Haus Nr. 4</w:t>
            </w:r>
          </w:p>
          <w:p>
            <w:pPr>
              <w:spacing w:before="0" w:after="0"/>
            </w:pPr>
            <w:r>
              <w:t>EG-DG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83668522" name="01a06b97-c75b-7a7f-92ed-96ceaadc65f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1797209" name="01a06b97-c75b-7a7f-92ed-96ceaadc65ff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38255523" name="01a06b97-dcd4-735d-9911-2d970c9ab2a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22701082" name="01a06b97-dcd4-735d-9911-2d970c9ab2af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Neuensteigstrasse 4 / 7/ 9, 9424 Rheineck</w:t>
          </w:r>
        </w:p>
        <w:p>
          <w:pPr>
            <w:spacing w:before="0" w:after="0"/>
          </w:pPr>
          <w:r>
            <w:t>1196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