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Schönenbach 7A, 9422 Thal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1174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96029351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52189417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