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40878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315915" name="01a0471e-67a2-7763-9121-cbcdeee7da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339008" name="01a0471e-89dc-7731-9bf4-fef499f06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55084" name="01a0471e-89dc-7731-9bf4-fef499f067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070092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33610" name="01a0471f-5589-7338-ae2d-a29a58ed0c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837390" name="01a0471f-6f7d-7a03-97f0-d2173f9f1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949326" name="01a0471f-6f7d-7a03-97f0-d2173f9f15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836032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2779" name="01a0471f-d981-7655-86b9-ceddd51f95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01102" name="01a0471f-f444-7767-8fdf-d3ae13d42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949727" name="01a0471f-f444-7767-8fdf-d3ae13d4250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760274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397595" name="01a04720-86c2-7ff2-b174-463e98b653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99759" name="01a04720-a74a-79c9-9d23-4e526507e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222507" name="01a04720-a74a-79c9-9d23-4e526507e2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884929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030837" name="01a04721-44f2-7c7a-b05c-4a13c6eb00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852796" name="01a04721-5a81-7137-8d6a-d83f384ab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171574" name="01a04721-5a81-7137-8d6a-d83f384ab37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682911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892929" name="01a04722-0cc8-7e45-be90-17110a3f9c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877914" name="01a04722-36df-7fae-9f19-520996e36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79369" name="01a04722-36df-7fae-9f19-520996e369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05849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984365" name="01a04722-c752-7ca2-86c9-33a84676521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223117" name="01a04722-f726-777b-b9be-50b684019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905981" name="01a04722-f726-777b-b9be-50b684019af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638677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36199" name="01a04723-d09f-7c14-bb97-ccd17af86f0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267572" name="01a04723-ef6c-795d-a3c1-7e79767f9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09155" name="01a04723-ef6c-795d-a3c1-7e79767f91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29876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285812" name="01a0472e-327f-72c0-849b-37d42ca9cc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809173" name="01a0472e-51b6-74bd-8018-34e3023861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253645" name="01a0472e-51b6-74bd-8018-34e3023861d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114359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904368" name="01a0472f-c6ae-7461-b328-e8839a9525b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271379" name="01a0472f-e42a-7169-94bc-41b43ea799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882428" name="01a0472f-e42a-7169-94bc-41b43ea7992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022077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342691" name="01a04730-6b41-72f1-8154-726a33b03b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95580" name="01a04730-8aae-7cff-a942-a44a1055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979176" name="01a04730-8aae-7cff-a942-a44a10558ca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026858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792507" name="01a04730-efd9-704d-8af1-9b8c01aaa3c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963839" name="01a04731-08a8-7557-865e-1d4a7d5c1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82533" name="01a04731-08a8-7557-865e-1d4a7d5c1bc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27524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504236" name="01a04731-8d23-71aa-b50a-3b30b5207e5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500923" name="01a04731-bdd2-71df-bec6-97e13f8d7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974136" name="01a04731-bdd2-71df-bec6-97e13f8d7a9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324215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170657" name="01a04732-eda1-76df-8818-bc716bbc7fb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906802" name="01a04733-8e1c-760a-b51d-c70467722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341782" name="01a04733-8e1c-760a-b51d-c704677228a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92089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340061" name="01a04738-2a48-7f7f-8c72-ddd854a62a2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739356" name="01a04738-3eaa-737a-b12e-fdbaf39e2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72373" name="01a04738-3eaa-737a-b12e-fdbaf39e2e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816711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956211" name="01a04738-ab7c-770a-82fb-8d36e0aee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444760" name="01a04738-cb97-7059-90b5-270f347114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765746" name="01a04738-cb97-7059-90b5-270f347114a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370830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280606" name="01a0473d-b845-7862-9e46-c8cfd36f6b5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662333" name="01a0473e-690e-74cb-8081-bf4a6cc9a3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382014" name="01a0473e-690e-74cb-8081-bf4a6cc9a36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808741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185726" name="01a04744-1fba-742a-a3aa-211fe82baef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586191" name="01a04744-3d2d-7fb8-9d09-cadca0811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341541" name="01a04744-3d2d-7fb8-9d09-cadca081137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994807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992112" name="01a04745-7520-73fd-a12d-c5fc9f1d136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446285" name="01a04745-da43-756b-b656-de256fe103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6588" name="01a04745-da43-756b-b656-de256fe1033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854399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426248" name="01a04749-82d5-77ef-a22f-bdfdf30e92ec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239464" name="01a04749-a4a1-7613-8d98-e9de132a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210727" name="01a04749-a4a1-7613-8d98-e9de132a53f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648077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12909" name="01a0474b-3f4f-7738-b6f6-6efe4ccea4d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844558" name="01a0474b-5d7a-73b1-ab1b-83973758d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53796" name="01a0474b-5d7a-73b1-ab1b-83973758d77c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542053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89714" name="01a0474d-e438-7fd3-ad21-8f8ba49da7e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135715" name="01a0474d-f93b-78db-8a82-e4e5ab2d7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381367" name="01a0474d-f93b-78db-8a82-e4e5ab2d7b4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Wassertrog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Wassertrog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787078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840333" name="01a04747-8202-74f0-9f14-d63783fbd70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964369" name="01a04747-9424-7a6b-821d-283956acf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261939" name="01a04747-9424-7a6b-821d-283956acf4b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