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4210213" name="aa866160-f053-11ef-a598-5d85404953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274402" name="aa866160-f053-11ef-a598-5d854049537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3951894" name="b7c138a0-f053-11ef-b82d-750a64562a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02251" name="b7c138a0-f053-11ef-b82d-750a64562ac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Kleber bituminös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schwarz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5850565" name="de5fb220-f053-11ef-a2d8-f3d7a41513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692268" name="de5fb220-f053-11ef-a2d8-f3d7a415132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3775024" name="e79de050-f053-11ef-81a7-d594733a2d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330547" name="e79de050-f053-11ef-81a7-d594733a2de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2. Bodenbelags-Lage 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3534165" name="1c70fa60-f054-11ef-a83d-8f44f18ef6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908440" name="1c70fa60-f054-11ef-a83d-8f44f18ef6f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8427956" name="24478240-f054-11ef-9a1b-459f42ce4d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201412" name="24478240-f054-11ef-9a1b-459f42ce4df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Tapete und 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überstrichen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0571743" name="669eb190-f054-11ef-9361-29bc469626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559437" name="669eb190-f054-11ef-9361-29bc4696265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1349537" name="6c054ae0-f054-11ef-99ab-e7c3fe8042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708081" name="6c054ae0-f054-11ef-99ab-e7c3fe8042b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7519364" name="b3778b90-f054-11ef-9079-dd68b8031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470271" name="b3778b90-f054-11ef-9079-dd68b803166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5359863" name="ba1f7e80-f054-11ef-a226-31c87e1cd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554058" name="ba1f7e80-f054-11ef-a226-31c87e1cde7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7653529" name="11235050-f058-11ef-a094-d30e78db6f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244146" name="11235050-f058-11ef-a094-d30e78db6f3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9137706" name="2119c520-f058-11ef-8dd5-23c4af2891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380834" name="2119c520-f058-11ef-8dd5-23c4af2891c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7955051" name="592dd960-f058-11ef-b476-b19c6da9ab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231628" name="592dd960-f058-11ef-b476-b19c6da9ab6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5388081" name="682be470-f058-11ef-baf1-f78b16a2f3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728955" name="682be470-f058-11ef-baf1-f78b16a2f3d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1879331" name="803d8b40-f058-11ef-a836-63b869ade8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795668" name="803d8b40-f058-11ef-a836-63b869ade82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4909501" name="850f1080-f058-11ef-bb06-b7d6b4cc1e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818576" name="850f1080-f058-11ef-bb06-b7d6b4cc1e6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Fensteranschlag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Fensteranschlag und Verputz</w:t>
            </w:r>
          </w:p>
          <w:p>
            <w:pPr>
              <w:spacing w:before="0" w:after="0"/>
            </w:pPr>
            <w:r>
              <w:t>Fenster/Fassade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8499397" name="b87ef110-f058-11ef-a2ae-095f8a9f43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812749" name="b87ef110-f058-11ef-a2ae-095f8a9f43b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5723143" name="c01ed890-f058-11ef-b809-3386ed2522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00607" name="c01ed890-f058-11ef-b809-3386ed2522e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4901458" name="675a06c0-f05e-11ef-9e36-9510fa2e86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145193" name="675a06c0-f05e-11ef-9e36-9510fa2e864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4545602" name="75a47940-f05e-11ef-86cf-279206917d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928274" name="75a47940-f05e-11ef-86cf-279206917d1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2606990" name="c68f8020-f05e-11ef-b9d3-ad29d1c061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421484" name="c68f8020-f05e-11ef-b9d3-ad29d1c061e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47248" name="c9e513c0-f05e-11ef-85ef-6912be9b7e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58153" name="c9e513c0-f05e-11ef-85ef-6912be9b7e7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0448860" name="ea55ac50-f05e-11ef-acdf-8b091ddbcc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1926495" name="ea55ac50-f05e-11ef-acdf-8b091ddbccc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8504017" name="edd2c520-f05e-11ef-996b-996a1768bb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88005" name="edd2c520-f05e-11ef-996b-996a1768bbc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509829" name="060428f0-f05f-11ef-864c-15c01f0d54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611884" name="060428f0-f05f-11ef-864c-15c01f0d54a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8778421" name="0e294600-f05f-11ef-ab37-639df567f5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917363" name="0e294600-f05f-11ef-ab37-639df567f53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Nadelfilz </w:t>
            </w:r>
          </w:p>
          <w:p>
            <w:pPr>
              <w:spacing w:before="0" w:after="0"/>
            </w:pPr>
            <w:r>
              <w:t>2. Lage Bodenbelag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4533271" name="3af615a0-f05f-11ef-b08d-ff2ad6215c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355357" name="3af615a0-f05f-11ef-b08d-ff2ad6215c2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0634995" name="3e886420-f05f-11ef-ac21-a1772c633e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200083" name="3e886420-f05f-11ef-ac21-a1772c633e60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1473834" name="135096f0-f060-11ef-817c-b37475fcfc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396268" name="135096f0-f060-11ef-817c-b37475fcfcc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9880626" name="1c667ca0-f060-11ef-8359-9111ff104c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011972" name="1c667ca0-f060-11ef-8359-9111ff104ca4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5283390" name="3692ed20-f060-11ef-887b-ef2f16443e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4741830" name="3692ed20-f060-11ef-887b-ef2f16443e6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6195428" name="3bd1b320-f060-11ef-9d13-078642a212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87565" name="3bd1b320-f060-11ef-9d13-078642a212d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5359616" name="55cb7ae0-f060-11ef-9120-8b1a88966c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117537" name="55cb7ae0-f060-11ef-9120-8b1a88966c8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1705747" name="5c789df0-f060-11ef-920a-43825d8f94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99659" name="5c789df0-f060-11ef-920a-43825d8f941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1516587" name="0dae5ec0-f061-11ef-9eed-59e8efcc59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5759158" name="0dae5ec0-f061-11ef-9eed-59e8efcc590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778196" name="110774d0-f061-11ef-8e63-a3d2cd8ac1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544338" name="110774d0-f061-11ef-8e63-a3d2cd8ac12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Tapete und Putz </w:t>
            </w:r>
          </w:p>
          <w:p>
            <w:pPr>
              <w:spacing w:before="0" w:after="0"/>
            </w:pPr>
            <w:r>
              <w:t>divers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60514379" name="8268eb30-f062-11ef-9b0a-2fbacba17b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311325" name="8268eb30-f062-11ef-9b0a-2fbacba17be5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7155928" name="8659d470-f062-11ef-a1f0-a15a252630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060898" name="8659d470-f062-11ef-a1f0-a15a2526300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Rohrummantelung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grau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3500317" name="83044b60-f063-11ef-9ad7-2540374e15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559941" name="83044b60-f063-11ef-9ad7-2540374e15a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7142816" name="8d75f080-f063-11ef-b525-c91c434e18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327176" name="8d75f080-f063-11ef-b525-c91c434e189c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Kellerfenster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8605715" name="a8c7ce30-f063-11ef-ac86-475f7a551b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89228" name="a8c7ce30-f063-11ef-ac86-475f7a551b3c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2243537" name="b0656bc0-f063-11ef-9b28-5d637fb3e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938317" name="b0656bc0-f063-11ef-9b28-5d637fb3e87c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1991028" name="e8ceaf70-f064-11ef-b868-a306fcea9d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860929" name="e8ceaf70-f064-11ef-b868-a306fcea9d6d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3492509" name="ee016780-f064-11ef-91f0-81f60f926f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816671" name="ee016780-f064-11ef-91f0-81f60f926f0a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5122335" name="5e5c38c0-f065-11ef-8f6c-bff4597ec3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198387" name="5e5c38c0-f065-11ef-8f6c-bff4597ec381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1059553" name="69a02200-f065-11ef-9814-9dd240dd31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379706" name="69a02200-f065-11ef-9814-9dd240dd312d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6195311" name="a1c753a0-f066-11ef-9bc9-359f63840d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970101" name="a1c753a0-f066-11ef-9bc9-359f63840d42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3642702" name="a4fd7860-f066-11ef-a1c0-43ebb74824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792051" name="a4fd7860-f066-11ef-a1c0-43ebb74824fc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6130362" name="ddecf880-f066-11ef-a51f-af0cb99cdd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433842" name="ddecf880-f066-11ef-a51f-af0cb99cdd51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5349438" name="d32cbe30-f066-11ef-aa30-9500841021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7320033" name="d32cbe30-f066-11ef-aa30-950084102145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056756" name="eef54b20-f069-11ef-81b8-6bac975cdb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35911" name="eef54b20-f069-11ef-81b8-6bac975cdbdc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9545256" name="f25b8090-f069-11ef-9151-c1f615021c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949544" name="f25b8090-f069-11ef-9151-c1f615021c1a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3889138" name="0a3a0970-f06a-11ef-b517-af97c61953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302145" name="0a3a0970-f06a-11ef-b517-af97c61953ea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8571951" name="0cce48e0-f06a-11ef-adc3-df93e00ffa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8903907" name="0cce48e0-f06a-11ef-adc3-df93e00ffa85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19240" name="1da64410-f06a-11ef-a0af-855a59a546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608659" name="1da64410-f06a-11ef-a0af-855a59a5469b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9220180" name="219ad6d0-f06a-11ef-83e5-7f6928185c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902957" name="219ad6d0-f06a-11ef-83e5-7f6928185cf8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844819" name="33a42610-f06a-11ef-a488-4bcbf63849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549555" name="33a42610-f06a-11ef-a488-4bcbf6384968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6897228" name="36625bb0-f06a-11ef-877c-075ddbca81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841933" name="36625bb0-f06a-11ef-877c-075ddbca81d2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WC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4008658" name="4ab4d7a0-f06a-11ef-9d0a-45438c31de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073714" name="4ab4d7a0-f06a-11ef-9d0a-45438c31de29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9710573" name="4db1c3f0-f06a-11ef-8517-0df8293711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405756" name="4db1c3f0-f06a-11ef-8517-0df82937118a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Wachtelweg 13</w:t>
          </w:r>
        </w:p>
        <w:p>
          <w:pPr>
            <w:spacing w:before="0" w:after="0"/>
          </w:pPr>
          <w:r>
            <w:t>188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footer.xml" Type="http://schemas.openxmlformats.org/officeDocument/2006/relationships/footer" Id="rId6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