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Asbestkarton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