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Hanfländerweg 15, 8880 Walenstadt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7149372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8006486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74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