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0454671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6422217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5649658" name="93af14b0-bd21-11ef-8717-779a822c5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903053" name="93af14b0-bd21-11ef-8717-779a822c5f5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80908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32323" name="b16ec140-bd25-11ef-bf95-7f6aca31482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33752" name="b8ce1d50-bd25-11ef-98d0-0971a75771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6503" name="b8ce1d50-bd25-11ef-98d0-0971a757719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062581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866503" name="c90fcbf0-bd25-11ef-af84-01d399187c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703618" name="d2c15560-bd25-11ef-aae7-bd33f61c6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914799" name="d2c15560-bd25-11ef-aae7-bd33f61c6a3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413218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328514" name="eb1b76e0-bd25-11ef-814c-117dc7df36c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41511" name="fa49b9b0-bd25-11ef-95c4-7551a4d97e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230193" name="fa49b9b0-bd25-11ef-95c4-7551a4d97e6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739830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468717" name="1283f720-bd26-11ef-b8fb-3fc46e1873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63590" name="1af51150-bd26-11ef-9f2f-bd86ce121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995139" name="1af51150-bd26-11ef-9f2f-bd86ce121cd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662057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4131" name="38d2ca00-bd26-11ef-a614-1d21a8b1c49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762857" name="7308d3e0-bd26-11ef-9a45-43ec9b7352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798863" name="7308d3e0-bd26-11ef-9a45-43ec9b73521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840448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688954" name="c4ccae90-bd26-11ef-8072-cb4cbad216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9288236" name="c99c5f10-bd26-11ef-9a1c-47651bcab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01530" name="c99c5f10-bd26-11ef-9a1c-47651bcab2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/ Lavabo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335839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588176" name="de7919a0-bd26-11ef-8c5f-eda65dd1221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151836" name="e6116000-bd26-11ef-887e-f10de9ded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107270" name="e6116000-bd26-11ef-887e-f10de9ded6e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819125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538292" name="02e21580-bd27-11ef-bafd-81de9e7d682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629274" name="0a93fe60-bd27-11ef-9676-35c7e70dca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161120" name="0a93fe60-bd27-11ef-9676-35c7e70dca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000597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824669" name="170c48f0-bd27-11ef-bb56-e3026674496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039902" name="46d122e0-bd27-11ef-9ef6-e5a091f05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649639" name="46d122e0-bd27-11ef-9ef6-e5a091f05f0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618661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88491" name="5a60eb10-bd27-11ef-9836-b35bd184cc5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421496" name="6194a340-bd27-11ef-a9be-2b2522fd8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643610" name="6194a340-bd27-11ef-a9be-2b2522fd81c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795759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228680" name="6fa40890-bd27-11ef-a96c-2b7633a98d3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3870578" name="750fd200-bd27-11ef-85be-97df6cb61f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674940" name="750fd200-bd27-11ef-85be-97df6cb61f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217685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86011" name="e4851de0-bd2a-11ef-b923-d994c735623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165586" name="e9cf0770-bd2a-11ef-a1b7-3d346fbd5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292584" name="e9cf0770-bd2a-11ef-a1b7-3d346fbd5ec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254369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996745" name="fbb0aa70-bd2a-11ef-a0e3-6db5218323d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772540" name="09196f80-bd2b-11ef-acb9-1109c7352b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656778" name="09196f80-bd2b-11ef-acb9-1109c7352b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550714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655240" name="1d2ff3e0-bd2b-11ef-ac42-59a698acc2e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502388" name="27c0b9c0-bd2b-11ef-a66d-dfb9257bd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699521" name="27c0b9c0-bd2b-11ef-a66d-dfb9257bd7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011443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859841" name="48618a10-bd2b-11ef-a423-dd4ffc5d007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2748032" name="4f084480-bd2b-11ef-a593-d7c7cfd864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685328" name="4f084480-bd2b-11ef-a593-d7c7cfd8649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4607102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42689" name="62ad4260-bd2b-11ef-8fdb-d95fc39275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43179" name="66d89c90-bd2b-11ef-8bb8-2d00d8d9b1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8901947" name="66d89c90-bd2b-11ef-8bb8-2d00d8d9b1b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2709630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242876" name="8e132f00-bd2b-11ef-bca3-977cf01865a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529638" name="91cc6670-bd2b-11ef-bb1f-9b466e0f66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136196" name="91cc6670-bd2b-11ef-bb1f-9b466e0f66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294458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874655" name="b8de6240-bd2b-11ef-ae01-99eebc6f51f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38154" name="c8d488f0-bd2b-11ef-aadb-cde6e1962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548162" name="c8d488f0-bd2b-11ef-aadb-cde6e1962e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114925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752689" name="326bf000-bd2c-11ef-ab17-335db3bab1f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74713" name="377f3930-bd2c-11ef-bb71-ff0cca049d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367258" name="377f3930-bd2c-11ef-bb71-ff0cca049da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