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Mühlemattstrasse 50, 5000 Aarau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486743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744047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