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Mühlemattstrasse 50, 5000 Aarau</w:t>
          </w:r>
        </w:p>
        <w:p>
          <w:pPr>
            <w:spacing w:before="0" w:after="0"/>
          </w:pPr>
          <w:r>
            <w:t>DN 1162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