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539455" name="01a0433f-1393-71fd-96e1-11d648e617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474144" name="01a0433f-1393-71fd-96e1-11d648e617e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389912" name="01a0433f-35e1-78a8-81b9-1cef56b74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028314" name="01a0433f-35e1-78a8-81b9-1cef56b7448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4. OG links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06126" name="01a0433f-fabb-7949-b467-90414a401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684410" name="01a0433f-fabb-7949-b467-90414a4016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85058" name="01a04340-2799-734e-b373-caab90f54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636699" name="01a04340-2799-734e-b373-caab90f54fe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608414" name="01a04340-dad8-726c-b637-fa94caf56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64517" name="01a04340-dad8-726c-b637-fa94caf564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389382" name="01a04340-f993-771f-abd8-38009dca8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424119" name="01a04340-f993-771f-abd8-38009dca88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691435" name="01a04341-f23f-7dbf-8c8b-d7aa11e946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60742" name="01a04341-f23f-7dbf-8c8b-d7aa11e9464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10632" name="01a04342-1b4c-7033-9bd4-1fcfa30928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034375" name="01a04342-1b4c-7033-9bd4-1fcfa30928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471101" name="01a0434b-1937-773a-8d42-68a8dda486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848885" name="01a0434b-1937-773a-8d42-68a8dda486e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9592353" name="01a0434b-3009-7a86-af57-e222613f6c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981393" name="01a0434b-3009-7a86-af57-e222613f6cd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864126" name="01a0434b-c7a5-7c75-9a5a-d15d22ea3c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327969" name="01a0434b-c7a5-7c75-9a5a-d15d22ea3c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17251" name="01a0434b-e3c3-7f6a-98a5-2a1c9f9441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083851" name="01a0434b-e3c3-7f6a-98a5-2a1c9f94417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63341" name="01a04347-5281-7477-aee6-8e7525c559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737440" name="01a04347-5281-7477-aee6-8e7525c5598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81044" name="01a04347-7fe8-79c5-9832-7d3071d44b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405869" name="01a04347-7fe8-79c5-9832-7d3071d44bc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169643" name="01a0434d-a0b1-70b2-b37d-262c0980cd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548695" name="01a0434d-a0b1-70b2-b37d-262c0980cd1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968982" name="01a0434d-b533-7c51-b708-ae91d6aea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636593" name="01a0434d-b533-7c51-b708-ae91d6aeaa6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77683" name="01a0434e-1850-7683-a575-5f65980937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693059" name="01a0434e-1850-7683-a575-5f659809379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915975" name="01a0434e-4aa6-7213-89ce-123bd909eb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744490" name="01a0434e-4aa6-7213-89ce-123bd909eb7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8258855" name="01a04359-3103-7c6e-a9cf-f507227bab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631905" name="01a04359-3103-7c6e-a9cf-f507227bab4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9542596" name="01a04359-4e66-7f80-a7e0-a95bce0659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368062" name="01a04359-4e66-7f80-a7e0-a95bce06598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817413" name="01a04359-b4c0-7e10-a848-ed8f910bd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381248" name="01a04359-b4c0-7e10-a848-ed8f910bd91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498856" name="01a0435a-1144-7612-a029-e6d6e64182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132162" name="01a0435a-1144-7612-a029-e6d6e641824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3.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432184" name="01a0435a-e7d2-75c3-826f-7ef43d2df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099361" name="01a0435a-e7d2-75c3-826f-7ef43d2df87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015314" name="01a0435b-1d4b-79ed-b348-38e9e593b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670001" name="01a0435b-1d4b-79ed-b348-38e9e593b2e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3.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968523" name="01a0435b-c53d-7cb6-b298-ab1ac1e761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07752" name="01a0435b-c53d-7cb6-b298-ab1ac1e7611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839717" name="01a0435b-efa4-7bba-89c4-21e0930cdd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998983" name="01a0435b-efa4-7bba-89c4-21e0930cdd9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391672" name="01a04362-d322-7a3b-bca4-ccec5f6ad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657122" name="01a04362-d322-7a3b-bca4-ccec5f6adfb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658090" name="01a04362-ff77-7019-a96a-9c129fc5b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797248" name="01a04362-ff77-7019-a96a-9c129fc5bdc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812831" name="01a04363-a3fb-7bec-bd59-a5b025b4d3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998162" name="01a04363-a3fb-7bec-bd59-a5b025b4d33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324368" name="01a04363-c96b-74ee-a0d0-c72154d19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00808" name="01a04363-c96b-74ee-a0d0-c72154d198d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bei 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976786" name="01a0436a-e2af-711f-9098-68805ade3e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307738" name="01a0436a-e2af-711f-9098-68805ade3ec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651859" name="01a0436b-08f9-76f2-a726-4b56181f57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238303" name="01a0436b-08f9-76f2-a726-4b56181f574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bei 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384269" name="01a0436b-8c1b-76ae-9fb8-7bf213b4b6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778786" name="01a0436b-8c1b-76ae-9fb8-7bf213b4b62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2729" name="01a0436b-a3fb-7380-91b4-f997b94ed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638187" name="01a0436b-a3fb-7380-91b4-f997b94ed7c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3.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0741379" name="01a0436d-b2ba-768d-af18-eaa7113f29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12712" name="01a0436d-b2ba-768d-af18-eaa7113f290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300665" name="01a0436d-e3bc-7602-8834-16d6ada17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561786" name="01a0436d-e3bc-7602-8834-16d6ada1794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3. OG rechts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543891" name="01a0436f-072c-7957-94ee-85e9c45900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900037" name="01a0436f-072c-7957-94ee-85e9c459008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7087031" name="01a0436f-2651-7a1c-99bd-02d8fa4ec6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513010" name="01a0436f-2651-7a1c-99bd-02d8fa4ec6e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Nr. 4 </w:t>
            </w:r>
          </w:p>
          <w:p>
            <w:pPr>
              <w:spacing w:before="0" w:after="0"/>
            </w:pPr>
            <w:r>
              <w:t>3.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823449" name="01a04370-5964-767e-8eeb-03bc6db3a6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948120" name="01a04370-5964-767e-8eeb-03bc6db3a6c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690730" name="01a04373-1856-7040-ac55-d86f38a13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802807" name="01a04373-1856-7040-ac55-d86f38a13e5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2. OG- 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5218657" name="01a0437c-6dea-7fca-bb3a-45328b18b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38705" name="01a0437c-6dea-7fca-bb3a-45328b18b29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487903" name="01a0437d-9578-7d16-8899-2678a4d11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574329" name="01a0437d-9578-7d16-8899-2678a4d11ae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2. OG-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262455" name="01a0437e-bf9d-774d-bbc9-cca817939b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649820" name="01a0437e-bf9d-774d-bbc9-cca817939b1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351126" name="01a0437e-e3bc-78d2-aabf-082fc57d2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864438" name="01a0437e-e3bc-78d2-aabf-082fc57d241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2. OG- 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9245338" name="01a04381-69fb-75bd-832e-4d353532f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429863" name="01a04381-69fb-75bd-832e-4d353532fb0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70186" name="01a04381-d354-7d01-9a4c-b3c98661d9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17363" name="01a04381-d354-7d01-9a4c-b3c98661d9c6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3. OG links 2. OG rechts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3835919" name="01a043a6-dcdc-7fe3-936c-22d2438a2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739922" name="01a043a6-dcdc-7fe3-936c-22d2438a2ce8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99860"/>
                  <wp:effectExtent l="0" t="0" r="0" b="0"/>
                  <wp:docPr id="304186959" name="01a043a6-eda2-7cd5-8f17-572ed7f764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466579" name="01a043a6-eda2-7cd5-8f17-572ed7f7645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99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3.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21073" name="01a04386-dc78-738a-84c7-12ad2b4add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435506" name="01a04386-dc78-738a-84c7-12ad2b4add6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74291" name="01a04387-0168-70a1-9c86-92c885d932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990513" name="01a04387-0168-70a1-9c86-92c885d93224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917350" name="01a0438c-f21a-7c29-bc15-39426ffe8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318338" name="01a0438c-f21a-7c29-bc15-39426ffe8ebe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265478" name="01a0438d-1096-7fb0-8787-12aa2ffb49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125280" name="01a0438d-1096-7fb0-8787-12aa2ffb4910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Nr. 1 </w:t>
            </w:r>
          </w:p>
          <w:p>
            <w:pPr>
              <w:spacing w:before="0" w:after="0"/>
            </w:pPr>
            <w:r>
              <w:t>2.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6249100" name="01a0438e-b41a-7a55-b0ce-cb73750e4c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744040" name="01a0438e-b41a-7a55-b0ce-cb73750e4c9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0987414" name="01a04390-c438-7f24-b995-1963153f3c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008477" name="01a04390-c438-7f24-b995-1963153f3cec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2737490" name="01a043a4-66b2-7ebb-81df-0bfa3e0af8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864159" name="01a043a4-66b2-7ebb-81df-0bfa3e0af839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586451" name="01a043a4-8466-7748-a303-19f7e0789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700141" name="01a043a4-8466-7748-a303-19f7e0789e17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WC</w:t>
            </w:r>
          </w:p>
          <w:p>
            <w:pPr>
              <w:spacing w:before="0" w:after="0"/>
            </w:pPr>
            <w:r>
              <w:t>EG- 1.OG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761796" name="01a043ad-e9d4-7d5f-8b55-0ba9f30d67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284677" name="01a043ad-e9d4-7d5f-8b55-0ba9f30d670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381938" name="01a043b3-3a61-797c-a438-f8ea0ff399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708792" name="01a043b3-3a61-797c-a438-f8ea0ff399fd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9980799" name="01a043af-6b5e-7e57-bfdb-8257e77a2a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328707" name="01a043af-6b5e-7e57-bfdb-8257e77a2aa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034029" name="01a043b4-04cb-7e1b-af58-4b9d5fc14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243394" name="01a043b4-04cb-7e1b-af58-4b9d5fc1462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EG- 1.OG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643106" name="01a043b0-3203-7378-be51-08035b10e9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165844" name="01a043b0-3203-7378-be51-08035b10e983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5134471" name="01a043b6-d21b-7e87-ae3c-9d71f3e75e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253762" name="01a043b6-d21b-7e87-ae3c-9d71f3e75ef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EG- 1.OG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5029" name="01a043b2-6eb3-7232-92db-cf9ad002a6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700404" name="01a043b2-6eb3-7232-92db-cf9ad002a64f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708398" name="01a043b8-4dea-7cfb-aac0-fcafc0446f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380321" name="01a043b8-4dea-7cfb-aac0-fcafc0446fdc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059907" name="01a043b8-c98b-79e4-8a3d-ca8ed861a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352615" name="01a043b8-c98b-79e4-8a3d-ca8ed861a76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592249" name="01a043ba-b75d-7b68-9083-eb636abe45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758480" name="01a043ba-b75d-7b68-9083-eb636abe4590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Holzzement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830099" name="01a043bd-f4d6-74a8-a78d-5bf4945aba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047652" name="01a043bd-f4d6-74a8-a78d-5bf4945aba8b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28240" name="01a043be-107d-7e27-a17e-9470b7c09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323974" name="01a043be-107d-7e27-a17e-9470b7c09fbb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1578293" name="01a043bf-49cd-7eee-b06e-68fb5d8555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427932" name="01a043bf-49cd-7eee-b06e-68fb5d855543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094826" name="01a043bf-5b40-7994-b4d9-4334736b05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599125" name="01a043bf-5b40-7994-b4d9-4334736b05c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485415" name="01a043c3-1183-78fb-8907-788b95202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121834" name="01a043c3-1183-78fb-8907-788b95202b6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2610353" name="01a043c3-3f29-7b81-8ae2-baa761b81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237608" name="01a043c3-3f29-7b81-8ae2-baa761b8172a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61079" name="01a043c4-9903-7b9e-9a94-cb38f6588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628184" name="01a043c4-9903-7b9e-9a94-cb38f6588b8f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480323" name="01a043c4-d141-78fc-856b-7e2c64ccd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753883" name="01a043c4-d141-78fc-856b-7e2c64ccd228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060883" name="01a043c8-1b8d-74bf-a82a-6862c6d4f2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740875" name="01a043c8-1b8d-74bf-a82a-6862c6d4f226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393874" name="01a043c8-37d6-7aa8-89cc-b28ce4ea02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652919" name="01a043c8-37d6-7aa8-89cc-b28ce4ea029f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633916" name="01a043cc-65da-7781-8983-ca9e17679b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410829" name="01a043cc-65da-7781-8983-ca9e17679b85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8007467" name="01a043cc-8aec-7a5e-bfc9-32db18aa3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119881" name="01a043cc-8aec-7a5e-bfc9-32db18aa3de2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009177" name="01a043dd-cd6c-79a1-8161-4af3cf6cd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531061" name="01a043dd-cd6c-79a1-8161-4af3cf6cd6d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026260" name="01a043dd-ffa8-7b42-9508-1b31fd343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711005" name="01a043dd-ffa8-7b42-9508-1b31fd343a25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757992" name="01a043de-bd5b-797c-a9cc-f72d65fdd0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199349" name="01a043de-bd5b-797c-a9cc-f72d65fdd065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384205" name="01a043de-d0fe-77ae-9538-de0947789c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42012" name="01a043de-d0fe-77ae-9538-de0947789caf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638863" name="01a043df-641f-7c89-87c4-fd20da857b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057280" name="01a043df-641f-7c89-87c4-fd20da857b62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610489" name="01a043df-8e91-70a3-9d82-d5a5d5973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585727" name="01a043df-8e91-70a3-9d82-d5a5d59730c2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620305" name="01a04447-8140-7aef-b540-eaa41cb022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600598" name="01a04447-8140-7aef-b540-eaa41cb0220c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93529"/>
                  <wp:effectExtent l="0" t="0" r="0" b="0"/>
                  <wp:docPr id="719084119" name="01a04447-9577-7cf4-9fe7-6ea0099f58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954735" name="01a04447-9577-7cf4-9fe7-6ea0099f585a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93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Eingang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485596" name="01a043f6-7eee-7847-acaa-0642d7297d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108653" name="01a043f6-7eee-7847-acaa-0642d7297d28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553000" name="01a043f6-a612-7a8a-a333-d0727c4a25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890939" name="01a043f6-a612-7a8a-a333-d0727c4a25b6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Eingang Seite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795007" name="01a043f8-0fea-79dc-a833-e066b270ed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404541" name="01a043f8-0fea-79dc-a833-e066b270edeb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349045" name="01a043f8-2af6-7a63-aec7-e0d74ddad1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05845" name="01a043f8-2af6-7a63-aec7-e0d74ddad18b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Mühlemattstrasse 50, 5000 Aarau</w:t>
          </w:r>
        </w:p>
        <w:p>
          <w:pPr>
            <w:spacing w:before="0" w:after="0"/>
          </w:pPr>
          <w:r>
            <w:t>DN 1162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footer.xml" Type="http://schemas.openxmlformats.org/officeDocument/2006/relationships/footer" Id="rId9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