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Allmendgütlistrasse 19, 8810 Horgen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1159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3829050" cy="2880000"/>
            <wp:effectExtent l="0" t="0" r="0" b="0"/>
            <wp:docPr id="2141918320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745086964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3829050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