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Treppenhaus/ 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Klebstoffe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86216088" name="01a04208-1367-70f0-95bb-ad84f0636c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414688" name="01a04208-1367-70f0-95bb-ad84f0636c8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5352994" name="01a04208-a55b-760e-953d-d7761cb844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218672" name="01a04208-a55b-760e-953d-d7761cb844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Treppenhaus/ 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Grund &amp; Deckputz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37290700" name="01a04209-af87-72ff-82a6-d806d07954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9466843" name="01a04209-af87-72ff-82a6-d806d079544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9942928" name="01a0420a-0018-778e-9eee-ad7f5fe961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5863681" name="01a0420a-0018-778e-9eee-ad7f5fe961f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Trockenbauelemente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18940485" name="01a0420b-2556-7922-ac82-75f8da3d28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722189" name="01a0420b-2556-7922-ac82-75f8da3d280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235907" name="01a0420b-5c33-771d-88e2-97592dd484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6928185" name="01a0420b-5c33-771d-88e2-97592dd4840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Gipsspachtel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50597073" name="01a0420c-662f-7b22-b44a-13094d8a41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817542" name="01a0420c-662f-7b22-b44a-13094d8a41a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5498420" name="01a0420e-48a3-7501-b62b-54d089f5078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55384" name="01a0420e-48a3-7501-b62b-54d089f5078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 Schindeln 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42007800" name="01a04214-c6d9-7549-9ea8-129e91a304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8438296" name="01a04214-c6d9-7549-9ea8-129e91a3040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6779779" name="01a04215-08cc-7e3d-a7c0-2206fc8f59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7809659" name="01a04215-08cc-7e3d-a7c0-2206fc8f594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Geschoss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Zwischenböden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Schlacke </w:t>
            </w:r>
          </w:p>
          <w:p>
            <w:pPr>
              <w:spacing w:before="0" w:after="0"/>
            </w:pPr>
            <w:r>
              <w:t>Zwischenböden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63756993" name="01a04216-53df-7667-981b-ddd287ea55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7663642" name="01a04216-53df-7667-981b-ddd287ea559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5737295" name="01a04216-93ff-71fe-9d3f-4fe27bd3e9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8739891" name="01a04216-93ff-71fe-9d3f-4fe27bd3e9e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Allmendgütlistrasse 19, 8810 Horgen</w:t>
          </w:r>
        </w:p>
        <w:p>
          <w:pPr>
            <w:spacing w:before="0" w:after="0"/>
          </w:pPr>
          <w:r>
            <w:t>DN 1159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