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 / 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Lämmlisbrunnenstrasse 22, St. Gallen</w:t>
          </w:r>
        </w:p>
        <w:p>
          <w:pPr>
            <w:spacing w:before="0" w:after="0"/>
          </w:pPr>
          <w:r>
            <w:t>1194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