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Lämmlisbrunnenstrasse 22,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737661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5149177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