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Lämmlisbrunnenstrasse 22, St. Gallen</w:t>
          </w:r>
        </w:p>
        <w:p>
          <w:pPr>
            <w:spacing w:before="0" w:after="0"/>
          </w:pPr>
          <w:r>
            <w:t>1194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