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Klebstoffe / 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4874274" name="01a0666b-1f97-7625-8b3e-d84f8c7fe3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6107535" name="01a0666b-1f97-7625-8b3e-d84f8c7fe3b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9921620" name="01a0666b-4ee1-7572-9311-f372d9c305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9643279" name="01a0666b-4ee1-7572-9311-f372d9c305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2460105" name="01a0666c-01ea-7f3f-a754-73ac1677a0b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1026061" name="01a0666c-01ea-7f3f-a754-73ac1677a0b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9999647" name="01a0666c-1731-7c42-ab1b-e80b0d3910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4534590" name="01a0666c-1731-7c42-ab1b-e80b0d39108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90976556" name="01a0666c-e840-7c92-a627-8673c836645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4426435" name="01a0666c-e840-7c92-a627-8673c836645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1718523" name="01a0666c-f763-7bfa-933d-bd3667471c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2386133" name="01a0666c-f763-7bfa-933d-bd3667471cf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7265985" name="01a0666d-abc2-7f27-96af-976c4d8338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1177272" name="01a0666d-abc2-7f27-96af-976c4d8338f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5377473" name="01a0666d-cc31-78a6-84d4-4308647dc03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7860382" name="01a0666d-cc31-78a6-84d4-4308647dc03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0300630" name="01a0666e-40c2-7668-80a6-4d61c402eb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9624025" name="01a0666e-40c2-7668-80a6-4d61c402eb1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7251277" name="01a0666e-62a4-70ec-8871-2362197ef6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1924161" name="01a0666e-62a4-70ec-8871-2362197ef6d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Lämmlisbrunnenstrasse 22, St. Gallen</w:t>
          </w:r>
        </w:p>
        <w:p>
          <w:pPr>
            <w:spacing w:before="0" w:after="0"/>
          </w:pPr>
          <w:r>
            <w:t>1194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