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EW. Kraftwerk VSP-Areal, Fabrikstrasse, Pfyn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1193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6979668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4216352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