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W. Kraftwerk VSP-Areal, Fabrikstrasse, Pfyn</w:t>
          </w:r>
        </w:p>
        <w:p>
          <w:pPr>
            <w:spacing w:before="0" w:after="0"/>
          </w:pPr>
          <w:r>
            <w:t>11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