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 Verglasung </w:t>
            </w:r>
          </w:p>
          <w:p>
            <w:pPr>
              <w:spacing w:before="0" w:after="0"/>
            </w:pPr>
            <w:r>
              <w:t>EG-OG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4668177" name="01a065ed-3b85-7d3d-8a1c-1f2c0f2f2d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905289" name="01a065ed-3b85-7d3d-8a1c-1f2c0f2f2d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8568131" name="01a065ed-507b-7f7e-96b7-af7dcaceb7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457853" name="01a065ed-507b-7f7e-96b7-af7dcaceb7e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 Verglasung </w:t>
            </w:r>
          </w:p>
          <w:p>
            <w:pPr>
              <w:spacing w:before="0" w:after="0"/>
            </w:pPr>
            <w:r>
              <w:t>EG-OG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3110329" name="01a065fa-69a2-75aa-a244-74c1f2ba108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8940584" name="01a065fa-69a2-75aa-a244-74c1f2ba108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4441722" name="01a065fa-9178-7092-8edc-73835c88ae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388199" name="01a065fa-9178-7092-8edc-73835c88aef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EW. Kraftwerk VSP-Areal, Fabrikstrasse, Pfyn</w:t>
          </w:r>
        </w:p>
        <w:p>
          <w:pPr>
            <w:spacing w:before="0" w:after="0"/>
          </w:pPr>
          <w:r>
            <w:t>1193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