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1182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1182 Hertistrasse 1  Davos Platz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614034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487156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Hertistrasse 1</w:t>
            </w:r>
          </w:p>
          <w:p>
            <w:pPr>
              <w:spacing w:before="0" w:after="0" w:line="240" w:lineRule="auto"/>
            </w:pPr>
            <w:r>
              <w:rPr/>
              <w:t> Davos Platz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