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0908524" name="01a05cb3-e60e-7ccd-bf02-4bea13ef04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048887" name="01a05cb3-e60e-7ccd-bf02-4bea13ef04e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3391706" name="01a05cb5-88bf-7ee3-ad7e-592c55de70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633121" name="01a05cb5-88bf-7ee3-ad7e-592c55de709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624806" name="01a05cb9-18f5-7fff-820a-23e4ca5604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167115" name="01a05cb9-18f5-7fff-820a-23e4ca5604e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9245005" name="01a05cb9-3b54-7375-a7d6-371a19dd78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485547" name="01a05cb9-3b54-7375-a7d6-371a19dd78d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1275341" name="01a05cbc-fe34-7625-a2b8-2a90685c65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276464" name="01a05cbc-fe34-7625-a2b8-2a90685c650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8928887" name="01a05cbd-21ed-7d9c-9895-1e26972d83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706166" name="01a05cbd-21ed-7d9c-9895-1e26972d832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8055476" name="01a05cbe-66d9-792b-8a87-f908dc1d3c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387787" name="01a05cbe-66d9-792b-8a87-f908dc1d3c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8659803" name="01a05cbe-8831-7d38-bf93-856641e18a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717744" name="01a05cbe-8831-7d38-bf93-856641e18ad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9292845" name="01a05cc8-a3bd-778f-83d9-4530fd6a5e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942400" name="01a05cc8-a3bd-778f-83d9-4530fd6a5e2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3819072" name="01a05cc8-c67f-71ef-acce-62c9b53018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234264" name="01a05cc8-c67f-71ef-acce-62c9b53018c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3353023" name="01a05cc9-bff1-7484-9598-e8c8d6bcea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92260" name="01a05cc9-bff1-7484-9598-e8c8d6bceac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3135485" name="01a05cc9-e5ac-7976-8824-f4034b5c7e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215682" name="01a05cc9-e5ac-7976-8824-f4034b5c7e8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8512389" name="01a05cd4-8e96-7398-9308-a6456cc676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937290" name="01a05cd4-8e96-7398-9308-a6456cc6765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0547558" name="01a05cd4-c3a5-75e4-aaf0-a78fbfde46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829303" name="01a05cd4-c3a5-75e4-aaf0-a78fbfde46c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8442022" name="01a05cd7-3c4d-71ad-a570-5d3c1a2471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322554" name="01a05cd7-3c4d-71ad-a570-5d3c1a2471a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1703891" name="01a05cd7-802d-7999-b90a-4080a4d54d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729529" name="01a05cd7-802d-7999-b90a-4080a4d54d3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Fenster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8992236" name="01a05cd8-f1a1-7005-a5a4-1e860c0293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061248" name="01a05cd8-f1a1-7005-a5a4-1e860c0293e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2032073" name="01a05cd9-19df-7bdb-87c0-3d46ac8ec9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4347491" name="01a05cd9-19df-7bdb-87c0-3d46ac8ec99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0861443" name="01a05ce1-3193-7b47-a366-54b7c0bec3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416032" name="01a05ce1-3193-7b47-a366-54b7c0bec3d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557064" name="01a05ce2-291c-7104-9dec-13bc1c7a7c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870319" name="01a05ce2-291c-7104-9dec-13bc1c7a7cd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 1182</w:t>
          </w:r>
        </w:p>
        <w:p>
          <w:pPr>
            <w:spacing w:before="0" w:after="0"/>
          </w:pPr>
          <w:r>
            <w:t>DN 1182 Hertistrasse 1  Davos Platz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