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Grendelstrasse 36, 5408 Ennetbaden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1189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20699197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40026770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