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Grendelstrasse 36, 5408 Ennetbaden</w:t>
          </w:r>
        </w:p>
        <w:p>
          <w:pPr>
            <w:spacing w:before="0" w:after="0"/>
          </w:pPr>
          <w:r>
            <w:t>DN 1189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