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3073670" name="01a061dc-8ec3-705a-9005-9bc13b380a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9926559" name="01a061dc-8ec3-705a-9005-9bc13b380ae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0796490" name="01a061dc-ba01-7adf-97b0-97883fff54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8009090" name="01a061dc-ba01-7adf-97b0-97883fff547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71988237" name="01a061dd-309e-7485-8dc6-306f359485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8818077" name="01a061dd-309e-7485-8dc6-306f3594855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8590414" name="01a061dd-603c-7fcc-a829-1dc576b363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1874545" name="01a061dd-603c-7fcc-a829-1dc576b363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Zwischenböden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Dämmung </w:t>
            </w:r>
          </w:p>
          <w:p>
            <w:pPr>
              <w:spacing w:before="0" w:after="0"/>
            </w:pPr>
            <w:r>
              <w:t>Zwischenböden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20329443" name="01a061de-ed4d-7832-b3b5-2f930e2a85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2100431" name="01a061de-ed4d-7832-b3b5-2f930e2a858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6332161" name="01a061df-1f71-722a-bc29-b611783f0f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6141038" name="01a061df-1f71-722a-bc29-b611783f0f1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88247912" name="01a061ee-4523-7c16-8cc6-10675fc7de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8354559" name="01a061ee-4523-7c16-8cc6-10675fc7dea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9725585" name="01a061ee-76fa-7aa3-ac38-3f0c48c86a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2945358" name="01a061ee-76fa-7aa3-ac38-3f0c48c86a8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15958875" name="01a061ee-f217-7e26-b010-b51286d521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1387175" name="01a061ee-f217-7e26-b010-b51286d5214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6020844" name="01a061ef-1ce3-7aa5-98ce-f90c311d68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2845022" name="01a061ef-1ce3-7aa5-98ce-f90c311d68b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Eingang/ Treppenhaus </w:t>
            </w:r>
          </w:p>
          <w:p>
            <w:pPr>
              <w:spacing w:before="0" w:after="0"/>
            </w:pPr>
            <w:r>
              <w:t>EG-OG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Floorflex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50400766" name="01a061f3-3687-7442-a3f1-077a9251d3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0454226" name="01a061f3-3687-7442-a3f1-077a9251d3ce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0769271" name="01a061f3-5760-7255-94a9-f75373d501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3432352" name="01a061f3-5760-7255-94a9-f75373d5014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Werkstatt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25792997" name="01a061fc-023a-76d3-809f-613261b18e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621471" name="01a061fc-023a-76d3-809f-613261b18ec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0946152" name="01a061fc-3ea3-7322-9fe6-198a225f00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0423314" name="01a061fc-3ea3-7322-9fe6-198a225f007b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UG-EG </w:t>
            </w:r>
          </w:p>
          <w:p>
            <w:pPr>
              <w:spacing w:before="0" w:after="0"/>
            </w:pPr>
            <w:r>
              <w:t>Sockel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wurde bereits untersucht!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68342113" name="01a0620c-7aa8-70ff-a080-2958ebc02b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8406117" name="01a0620c-7aa8-70ff-a080-2958ebc02b9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0021953" name="01a0620c-9bc7-7fd5-8876-dda9f414e2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7100329" name="01a0620c-9bc7-7fd5-8876-dda9f414e24c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Grendelstrasse 36, 5408 Ennetbaden</w:t>
          </w:r>
        </w:p>
        <w:p>
          <w:pPr>
            <w:spacing w:before="0" w:after="0"/>
          </w:pPr>
          <w:r>
            <w:t>DN 1189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