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125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100.00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125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100.00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Nicht geklebt!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Roggenweg 2, Oberentfelden</w:t>
          </w:r>
        </w:p>
        <w:p>
          <w:pPr>
            <w:spacing w:before="0" w:after="0"/>
          </w:pPr>
          <w:r>
            <w:t>DN 1171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