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Roggenweg 2, Oberentfelden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87020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131735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