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Roggenweg 2, Oberentfelden</w:t>
          </w:r>
        </w:p>
        <w:p>
          <w:pPr>
            <w:spacing w:before="0" w:after="0"/>
          </w:pPr>
          <w:r>
            <w:t>DN 1171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