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WC/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2619725" name="01a0610e-44d9-7db2-a8d9-f97bf83c82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305498" name="01a0610e-44d9-7db2-a8d9-f97bf83c82b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256947" name="01a0610e-7fb3-72ec-8f28-8fae938564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947819" name="01a0610e-7fb3-72ec-8f28-8fae9385646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WC/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59716571" name="01a0610f-b4ab-7447-adcb-c052a8976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367343" name="01a0610f-b4ab-7447-adcb-c052a8976aa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367798" name="01a06110-0333-793c-bb04-5310ed33c6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793097" name="01a06110-0333-793c-bb04-5310ed33c61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54223586" name="01a06110-c295-72b8-ab83-303d69f0e7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930520" name="01a06110-c295-72b8-ab83-303d69f0e7c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90275685" name="01a06111-8000-70a1-a3ce-bcf70fc6f5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233644" name="01a06111-8000-70a1-a3ce-bcf70fc6f5a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35439937" name="01a06111-e7fb-7e6b-a942-752491239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457953" name="01a06111-e7fb-7e6b-a942-7524912393f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765814" name="01a06112-334b-7e02-bad4-b8a8b9f8d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054499" name="01a06112-334b-7e02-bad4-b8a8b9f8d88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70857868" name="01a06113-23fe-72e9-8dd7-7057a68818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033707" name="01a06113-23fe-72e9-8dd7-7057a688180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89507" name="01a06113-8362-7874-9691-76780406ab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874727" name="01a06113-8362-7874-9691-76780406abd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7778247" name="01a06114-3135-7ebe-9651-4e3ac4d25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128480" name="01a06114-3135-7ebe-9651-4e3ac4d258e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6684138" name="01a06114-4efa-77d9-bfdc-9baec1fffe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839516" name="01a06114-4efa-77d9-bfdc-9baec1fffe1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6491201" name="01a06115-0b07-707c-84cb-d417af730d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303617" name="01a06115-0b07-707c-84cb-d417af730d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1789886" name="01a06115-3183-716f-8b5e-ac614076de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635254" name="01a06115-3183-716f-8b5e-ac614076deb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12933387" name="01a06117-e4bd-7c2b-b3dc-f4fe7b775a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233243" name="01a06117-e4bd-7c2b-b3dc-f4fe7b775ab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282637" name="01a06118-204a-7f59-b299-05da8bb9c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61273" name="01a06118-204a-7f59-b299-05da8bb9c08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9346708" name="01a0611a-b74f-7ea3-9cdc-f7abc05b44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108632" name="01a0611a-b74f-7ea3-9cdc-f7abc05b44c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4229999" name="01a0611a-e831-74a3-bf74-d6199cfee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864152" name="01a0611a-e831-74a3-bf74-d6199cfee0e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7405026" name="01a0611d-4160-7d0a-9832-4bd1539e8a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911089" name="01a0611d-4160-7d0a-9832-4bd1539e8a4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414888" name="01a0611d-7706-7b9b-9ef1-91f367174e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002239" name="01a0611d-7706-7b9b-9ef1-91f367174e5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95107311" name="01a0611e-bf53-7223-a8cd-a1cba2737e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702785" name="01a0611e-bf53-7223-a8cd-a1cba2737e2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010010" name="01a0611e-edd8-7f82-8910-4a5868c0f5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303980" name="01a0611e-edd8-7f82-8910-4a5868c0f53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73872286" name="01a0611f-8b3b-706a-83e9-dce1b2f10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48661" name="01a0611f-8b3b-706a-83e9-dce1b2f103f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4382218" name="01a06120-05c4-76f2-9916-2357f09cab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977976" name="01a06120-05c4-76f2-9916-2357f09cab3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49922008" name="01a06120-b137-7eaa-9e66-4c13840fa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552096" name="01a06120-b137-7eaa-9e66-4c13840fa16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7045068" name="01a06120-fc6d-7aeb-a280-0e280963ae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825716" name="01a06120-fc6d-7aeb-a280-0e280963aed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74438983" name="01a06127-ade5-701d-b173-bcb967284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38059" name="01a06127-ade5-701d-b173-bcb9672848d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880334" name="01a06127-f753-76cb-9a28-54d156f516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488750" name="01a06127-f753-76cb-9a28-54d156f5165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26023343" name="01a06128-a838-7935-84bd-ac1c066eda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478697" name="01a06128-a838-7935-84bd-ac1c066edad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8819967" name="01a06128-ee36-7622-a1f0-5d422cfad5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511379" name="01a06128-ee36-7622-a1f0-5d422cfad51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8956516" name="01a06138-a574-7702-b9b0-e2447e8d9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130057" name="01a06138-a574-7702-b9b0-e2447e8d9f9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1080474" name="01a06138-f4e2-7618-b701-abf6aefca8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737134" name="01a06138-f4e2-7618-b701-abf6aefca8e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8922988" name="01a06139-9ca6-78e6-befe-06ce70fab5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511525" name="01a06139-9ca6-78e6-befe-06ce70fab56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37396691" name="01a06139-f4c5-7d6e-b055-957dbcb17f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702799" name="01a06139-f4c5-7d6e-b055-957dbcb17f8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857265" name="01a0613a-7b6d-749f-a7df-5bade5e4ea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903607" name="01a0613a-7b6d-749f-a7df-5bade5e4ea5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1753884" name="01a0613a-b3cb-7349-8206-dd40a7faa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17863" name="01a0613a-b3cb-7349-8206-dd40a7faadc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Eltern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2801763" name="01a0613b-3e22-7df4-8a69-3a3bb3f0e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7962" name="01a0613b-3e22-7df4-8a69-3a3bb3f0eb4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658260" name="01a0613b-6b84-7e14-86dd-1642463604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451215" name="01a0613b-6b84-7e14-86dd-16424636047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Eltern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6113768" name="01a0613c-1642-7477-9cb2-e554a50c20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238862" name="01a0613c-1642-7477-9cb2-e554a50c2036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5367309" name="01a0613c-436b-7f5b-9594-a383a5c236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467400" name="01a0613c-436b-7f5b-9594-a383a5c2362e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Kind 1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570177" name="01a0614a-51f7-7e39-a07f-aef8f24426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078182" name="01a0614a-51f7-7e39-a07f-aef8f2442699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2025400" name="01a0614a-9b96-76f7-ac8a-c4f496c15f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853277" name="01a0614a-9b96-76f7-ac8a-c4f496c15f3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Kind 1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32484730" name="01a0614b-ff35-74a7-a442-d71934249b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763548" name="01a0614b-ff35-74a7-a442-d71934249b3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227312" name="01a0614c-41ef-755b-8244-8af9119b4e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247748" name="01a0614c-41ef-755b-8244-8af9119b4e18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10512397" name="01a06151-9780-780b-aac1-3c8fbb42e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632789" name="01a06151-9780-780b-aac1-3c8fbb42e90d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195615" name="01a06151-c27b-705c-80f5-e00f78624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927396" name="01a06151-c27b-705c-80f5-e00f78624ac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Roggenweg 2, Oberentfelden</w:t>
          </w:r>
        </w:p>
        <w:p>
          <w:pPr>
            <w:spacing w:before="0" w:after="0"/>
          </w:pPr>
          <w:r>
            <w:t>DN 1171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