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Dorfstrasse 20, 9305 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1180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2023594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5777930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