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2 on Linux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Waschküche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86308026" name="01a05787-3b30-76e5-b738-2ba6eaed3e8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87372193" name="01a05787-3b30-76e5-b738-2ba6eaed3e8f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62528511" name="01a05787-66ca-7f32-bb76-5f2931a9342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32432948" name="01a05787-66ca-7f32-bb76-5f2931a93429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Waschküche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21846091" name="01a05788-38be-7e9b-8e3d-277db42017d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38955286" name="01a05788-38be-7e9b-8e3d-277db42017d3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51726138" name="01a05788-5e57-74c0-bf43-f3a02a2dc58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60957825" name="01a05788-5e57-74c0-bf43-f3a02a2dc589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02723842" name="01a0578b-c4f1-7741-b7cb-c0f2a0419f8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68660344" name="01a0578b-c4f1-7741-b7cb-c0f2a0419f8f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90204384" name="01a0578b-e4f8-7ca4-8ea1-56fe75574f1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03614565" name="01a0578b-e4f8-7ca4-8ea1-56fe75574f15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43253055" name="01a0578c-262f-7960-8b1a-560ea30114f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64956182" name="01a0578c-262f-7960-8b1a-560ea30114f9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79048545" name="01a0578c-433f-7180-9086-51c93e6c860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38189982" name="01a0578c-433f-7180-9086-51c93e6c8601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/ 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/ 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34690784" name="01a05791-8366-7926-b28b-156305af27d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02679459" name="01a05791-8366-7926-b28b-156305af27d8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76117797" name="01a05791-c265-7472-9ead-7a08711d601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28848592" name="01a05791-c265-7472-9ead-7a08711d601c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85427288" name="01a05792-a38e-7fde-a503-f2f3f82dc65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84694085" name="01a05792-a38e-7fde-a503-f2f3f82dc65a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54290480" name="01a05792-bfe3-7e5c-a133-88af6ad2b11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99215338" name="01a05792-bfe3-7e5c-a133-88af6ad2b113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Riegel </w:t>
            </w:r>
          </w:p>
          <w:p>
            <w:pPr>
              <w:spacing w:before="0" w:after="0"/>
            </w:pPr>
            <w:r>
              <w:t>OG-DG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65855847" name="01a05798-71d8-7e54-a895-11e320ff164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93698508" name="01a05798-71d8-7e54-a895-11e320ff1644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77280112" name="01a05798-98bd-7989-9ef8-f741c8e0a31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4358823" name="01a05798-98bd-7989-9ef8-f741c8e0a311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EG-UG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20681851" name="01a05799-23ab-7452-88b4-a90a55b215a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81774592" name="01a05799-23ab-7452-88b4-a90a55b215ad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11274918" name="01a05799-355a-71ac-b5b3-e99b62fb377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43669297" name="01a05799-355a-71ac-b5b3-e99b62fb3774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20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Dorfstrasse 20, 9305 Berg</w:t>
          </w:r>
        </w:p>
        <w:p>
          <w:pPr>
            <w:spacing w:before="0" w:after="0"/>
          </w:pPr>
          <w:r>
            <w:t>1180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footer.xml" Type="http://schemas.openxmlformats.org/officeDocument/2006/relationships/footer" Id="rId20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