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 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Trockenbauelemente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Trockenbauelemente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Hohmattstrasse 13, 8173 Neerach</w:t>
          </w:r>
        </w:p>
        <w:p>
          <w:pPr>
            <w:spacing w:before="0" w:after="0"/>
          </w:pPr>
          <w:r>
            <w:t>DN 1184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