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Hohmattstrasse 13, 8173 Neerach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07058184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828708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