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Schopf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53395512" name="01a057a3-9980-7146-b0ef-eb0920706a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8142374" name="01a057a3-9980-7146-b0ef-eb0920706ac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6001289" name="01a057a3-bc2e-7c18-8d15-17b7759b4f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6303557" name="01a057a3-bc2e-7c18-8d15-17b7759b4f0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44239073" name="01a057ab-47ab-725c-bf32-580c9ae1d8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8867739" name="01a057ab-47ab-725c-bf32-580c9ae1d89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92920051" name="01a057ab-90ee-73a0-8293-84c6a97644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0602207" name="01a057ab-90ee-73a0-8293-84c6a976449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Treppenhaus </w:t>
            </w:r>
          </w:p>
          <w:p>
            <w:pPr>
              <w:spacing w:before="0" w:after="0"/>
            </w:pPr>
            <w:r>
              <w:t>UG-EG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25523222" name="01a057ae-29ca-71b2-99fc-3a22f04eac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6760898" name="01a057ae-29ca-71b2-99fc-3a22f04eac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6188206" name="01a057ae-76f4-7e1d-8ddf-7525025a28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3029152" name="01a057ae-76f4-7e1d-8ddf-7525025a28d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Floorflex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739247109" name="01a057b7-d86e-780f-a52b-3343f18d88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7449562" name="01a057b7-d86e-780f-a52b-3343f18d881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4766447" name="01a057b8-0321-7bcc-8dca-667d6ed699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6474957" name="01a057b8-0321-7bcc-8dca-667d6ed6993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Boden/ 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 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4735749" name="01a057b9-1bc5-7886-8ff7-62357e546e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5916021" name="01a057b9-1bc5-7886-8ff7-62357e546ec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1572880" name="01a057b9-c1da-7351-a413-ccb0102b44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8273919" name="01a057b9-c1da-7351-a413-ccb0102b44e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Hohmattstrasse 13, 8173 Neerach</w:t>
          </w:r>
        </w:p>
        <w:p>
          <w:pPr>
            <w:spacing w:before="0" w:after="0"/>
          </w:pPr>
          <w:r>
            <w:t>DN 1184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