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Haagweg 9, 9052 Niederteufen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191350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569189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