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5986386" name="01a056a2-7dd9-782c-8d7d-c3a2ddfccb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740359" name="01a056a2-7dd9-782c-8d7d-c3a2ddfccb0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2781810" name="01a056a2-a012-70d6-a40e-a68c70d513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660203" name="01a056a2-a012-70d6-a40e-a68c70d5139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5473101" name="01a056a3-183d-7df6-841b-d7902b5cdd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942160" name="01a056a3-183d-7df6-841b-d7902b5cdd4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4955663" name="01a056a3-380d-7aa5-9fb0-fb5782ee7a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273773" name="01a056a3-380d-7aa5-9fb0-fb5782ee7a0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6847103" name="01a056a3-9ae1-70df-ac42-5cda9ace09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210267" name="01a056a3-9ae1-70df-ac42-5cda9ace097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4205508" name="01a056a3-bfd4-737a-b203-f6c9b392df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099086" name="01a056a3-bfd4-737a-b203-f6c9b392df2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391044" name="01a056a5-8797-7c05-b50d-288744cb3f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824667" name="01a056a5-8797-7c05-b50d-288744cb3fb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976375" name="01a056a5-a3ce-7392-aa7b-70dbbc4e5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285611" name="01a056a5-a3ce-7392-aa7b-70dbbc4e586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989379" name="01a056a8-23a9-7b36-90b1-11e30882ba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632331" name="01a056a8-23a9-7b36-90b1-11e30882ba7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5387629" name="01a056a8-5861-7de6-bd39-9d1a495517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72294" name="01a056a8-5861-7de6-bd39-9d1a495517f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059195" name="01a056ae-9411-7e39-a2c0-9c57a96d44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009582" name="01a056ae-9411-7e39-a2c0-9c57a96d441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7224925" name="01a056ae-b3a0-7e15-9423-7fa813319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974068" name="01a056ae-b3a0-7e15-9423-7fa81331947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1104998" name="01a056af-2c8a-71e7-a480-156ee51608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469938" name="01a056af-2c8a-71e7-a480-156ee51608d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0537265" name="01a056af-4d5d-76dd-96d6-a7b13118c3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08466" name="01a056af-4d5d-76dd-96d6-a7b13118c37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5452871" name="01a056b6-e19d-7988-87ec-5d90438519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344622" name="01a056b6-e19d-7988-87ec-5d904385195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8614680" name="01a056b7-127b-783c-bfd8-eb7f257afb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950421" name="01a056b7-127b-783c-bfd8-eb7f257afb7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480597" name="01a056bf-2204-7e1a-ac8b-05cc8d50a9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959627" name="01a056bf-2204-7e1a-ac8b-05cc8d50a9f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3066314" name="01a056bf-4887-7894-ad9a-f5fe6c97db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214686" name="01a056bf-4887-7894-ad9a-f5fe6c97db4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8252932" name="01a056d4-3f17-76c2-b5cd-48acad5f95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719422" name="01a056d4-3f17-76c2-b5cd-48acad5f957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4892570" name="01a056d4-6303-782a-9f16-80493b2e99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720812" name="01a056d4-6303-782a-9f16-80493b2e99f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9745452" name="01a056c6-3591-71cc-aa02-2fd55044e3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452211" name="01a056c6-3591-71cc-aa02-2fd55044e37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4090801" name="01a056c6-558b-7b57-a525-2e63379886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223307" name="01a056c6-558b-7b57-a525-2e633798865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2746072" name="01a056d6-2e20-7f9c-a642-e6de9b8860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757317" name="01a056d6-2e20-7f9c-a642-e6de9b88604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3093996" name="01a056d6-4481-7d74-ae2f-3eaf943aa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6794" name="01a056d6-4481-7d74-ae2f-3eaf943aa74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4024686" name="01a056d9-d264-7826-a88f-8cf5877228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884586" name="01a056d9-d264-7826-a88f-8cf5877228e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9734228" name="01a056d9-f260-773f-b2e2-2567b6ba62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60234" name="01a056d9-f260-773f-b2e2-2567b6ba623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/ 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9252086" name="01a056da-4891-7dfc-af86-df1f77c267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626540" name="01a056da-4891-7dfc-af86-df1f77c2679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312054" name="01a056da-67c4-7fc5-a684-831d298093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096595" name="01a056da-67c4-7fc5-a684-831d298093f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/ 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15752" name="01a056e6-0541-71b4-8496-b59e8aaabc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884754" name="01a056e6-0541-71b4-8496-b59e8aaabc0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1027423" name="01a056e6-1dc4-76b6-b56d-a4e6d48070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931009" name="01a056e6-1dc4-76b6-b56d-a4e6d48070e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8045270" name="01a056e7-30b4-7f6c-acf8-d5075d7622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833757" name="01a056e7-30b4-7f6c-acf8-d5075d76227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5145718" name="01a056e9-70f1-72aa-af55-5dcbe621d7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457211" name="01a056e9-70f1-72aa-af55-5dcbe621d7c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8620051" name="01a056eb-9958-710b-b883-16fb74c3fa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251502" name="01a056eb-9958-710b-b883-16fb74c3fa2c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2158710" name="01a056eb-b18d-7107-8e60-dcc3b1546d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964420" name="01a056eb-b18d-7107-8e60-dcc3b1546d5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7583104" name="01a056ec-f9b9-7a97-8d51-461a3a86fb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52741" name="01a056ec-f9b9-7a97-8d51-461a3a86fbd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3253702" name="01a056ed-0e33-7bd4-986b-07ca105f64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09386" name="01a056ed-0e33-7bd4-986b-07ca105f641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Anbau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7451217" name="01a056f1-fb05-713f-9808-8670ff4446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233636" name="01a056f1-fb05-713f-9808-8670ff44468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19766" name="01a056f2-0fd3-7502-bcb5-c0b2a05cc9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498460" name="01a056f2-0fd3-7502-bcb5-c0b2a05cc9f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059584" name="01a056f7-9221-71ac-b989-108c90e3c5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889554" name="01a056f7-9221-71ac-b989-108c90e3c50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439448" name="01a056f7-bacd-72aa-8b15-b71bf84e58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029177" name="01a056f7-bacd-72aa-8b15-b71bf84e58f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526381" name="01a056fe-ca70-7470-a353-bec3ec7c87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781179" name="01a056fe-ca70-7470-a353-bec3ec7c878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7848121" name="01a056fe-e189-7bd8-bb2b-9f31e8dcec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724995" name="01a056fe-e189-7bd8-bb2b-9f31e8dcec1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533040" name="01a05700-0587-765b-bc01-77921fe067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304244" name="01a05700-0587-765b-bc01-77921fe067ea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137723" name="01a05700-1896-7c7e-81ae-aba73ea52f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118163" name="01a05700-1896-7c7e-81ae-aba73ea52f18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9471869" name="01a05706-c8a7-7894-8f45-2950f5b08b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478941" name="01a05706-c8a7-7894-8f45-2950f5b08baa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5483216" name="01a05706-e9b0-7fd3-8760-08b61cdaa5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616358" name="01a05706-e9b0-7fd3-8760-08b61cdaa51f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0076467" name="01a0570b-4bcb-760a-b7c9-108ed3de7f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461216" name="01a0570b-4bcb-760a-b7c9-108ed3de7f52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5548117" name="01a0570b-65e4-77df-b95f-86f5ffafad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068020" name="01a0570b-65e4-77df-b95f-86f5ffafad93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Haagweg 9, 9052 Niederteufen</w:t>
          </w:r>
        </w:p>
        <w:p>
          <w:pPr>
            <w:spacing w:before="0" w:after="0"/>
          </w:pPr>
          <w:r>
            <w:t>657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footer.xml" Type="http://schemas.openxmlformats.org/officeDocument/2006/relationships/footer" Id="rId5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