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1160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1160 Alpstrasse Scardanal 7402 Bonaduz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6552857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6709038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