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3223827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551996" name="01a060d9-a356-7e9e-9ce6-dca73c01d8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2851747" name="01a060d9-bf07-7ea7-8f06-3a6241dfb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696684" name="01a060d9-bf07-7ea7-8f06-3a6241dfbeb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2219883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410979" name="01a060da-bab0-7999-8e02-847eae3bf1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4956508" name="01a060da-d7ab-7f2e-bec7-db563304d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294575" name="01a060da-d7ab-7f2e-bec7-db563304dc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4380732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344171" name="01a060e1-9b4b-71a9-a1fc-798a7bcb95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8112045" name="01a060e1-bb90-7e61-ad26-72d9a9f04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4733584" name="01a060e1-bb90-7e61-ad26-72d9a9f048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0550765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132176" name="01a060e3-3aeb-7252-a5dd-0453b409029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4782562" name="01a060e3-7425-7de9-ab7e-4166fa9f5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6001006" name="01a060e3-7425-7de9-ab7e-4166fa9f5e5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5301008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453310" name="01a060e4-936f-73db-9b4f-4c43f0a3c37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4916669" name="01a060e4-b8eb-79c8-a859-a34d54969d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3033382" name="01a060e4-b8eb-79c8-a859-a34d54969d2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0366371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143104" name="01a060e5-e12c-79b7-a964-bb8499f3cde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001410" name="01a060e5-fe83-78c1-9b11-55840a60db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596698" name="01a060e5-fe83-78c1-9b11-55840a60db2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Vinyl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0406243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067473" name="01a060ea-f03f-708b-80e0-78e202455c0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847838" name="01a060eb-1357-7cfe-adb6-fc1abe9273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9536275" name="01a060eb-1357-7cfe-adb6-fc1abe92735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4949703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612303" name="01a060ec-4d95-7f7f-b6bf-543ba20bb1e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3186357" name="01a060ec-7225-7e8a-ba00-2de2e09a20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243587" name="01a060ec-7225-7e8a-ba00-2de2e09a20b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2990496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047885" name="01a060f3-e372-72bb-8ca1-2972352d217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93479" name="01a060f3-fe15-7fe2-8b03-115d0f898d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301923" name="01a060f3-fe15-7fe2-8b03-115d0f898d3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