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EFH.Im Mattler 8, Rifferswil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1175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55948280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6478375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