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Vorplatz/ Heizraum/ 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31173866" name="01a05d23-1693-776f-9e68-47cf5e6366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913012" name="01a05d23-1693-776f-9e68-47cf5e6366c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5471835" name="01a05d23-4933-7ab2-8144-3b52dbc349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300603" name="01a05d23-4933-7ab2-8144-3b52dbc3494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42558734" name="01a05d25-d827-74c1-9a64-2be0518f01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872647" name="01a05d25-d827-74c1-9a64-2be0518f010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0837066" name="01a05d26-0422-713c-9a8d-e6ab5cd34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91502" name="01a05d26-0422-713c-9a8d-e6ab5cd3494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27986502" name="01a05d26-9121-7840-b775-768b514290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030258" name="01a05d26-9121-7840-b775-768b5142903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134199" name="01a05d26-c5fe-7001-bd4f-880dae47dd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525517" name="01a05d26-c5fe-7001-bd4f-880dae47dd8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63888798" name="01a05d27-40bf-7ac7-ad03-59e96b3611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924162" name="01a05d27-40bf-7ac7-ad03-59e96b36119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6396368" name="01a05d27-ba2f-755d-92e0-90bcbb0f3b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799130" name="01a05d27-ba2f-755d-92e0-90bcbb0f3b4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68606918" name="01a05d29-0bc5-769d-9bd5-293d8c560f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684871" name="01a05d29-0bc5-769d-9bd5-293d8c560fd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340770" name="01a05d29-3dee-7903-b74b-ee7738de3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287850" name="01a05d29-3dee-7903-b74b-ee7738de3ea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1308813" name="01a05d29-fca8-7309-95cb-94c242b7d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782877" name="01a05d29-fca8-7309-95cb-94c242b7d86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5587736" name="01a05d2a-56cb-7952-bfad-5b058ed270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247075" name="01a05d2a-56cb-7952-bfad-5b058ed2709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92972399" name="01a05d2a-d35d-774a-b72b-12cd5dbf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152726" name="01a05d2a-d35d-774a-b72b-12cd5dbf304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988257" name="01a05d2a-f5a7-7ec8-9836-a3295d0efd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374865" name="01a05d2a-f5a7-7ec8-9836-a3295d0efdb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Eltern/ Esszimmer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0788933" name="01a05d2c-1789-761c-b81e-17ef7bef99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832965" name="01a05d2c-1789-761c-b81e-17ef7bef996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222000" name="01a05d2c-5166-743e-b906-226a074df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531391" name="01a05d2c-5166-743e-b906-226a074dfa1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97477658" name="01a05d2e-33bd-790f-8c6c-c768fe767b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589865" name="01a05d2e-33bd-790f-8c6c-c768fe767b4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6989" name="01a05d2e-6cb0-72c6-a1d6-6b4ef9d8f4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419704" name="01a05d2e-6cb0-72c6-a1d6-6b4ef9d8f49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44672542" name="01a05d2f-52b7-7d0d-a297-fc18b49df5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565941" name="01a05d2f-52b7-7d0d-a297-fc18b49df56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183465" name="01a05d2f-795a-7852-9b50-3e466ad236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394202" name="01a05d2f-795a-7852-9b50-3e466ad236f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39297716" name="01a05d30-0ba3-7e33-a004-36bdf258a4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13336" name="01a05d30-0ba3-7e33-a004-36bdf258a49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4438046" name="01a05d30-3e48-7688-8a02-70ebe29248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229779" name="01a05d30-3e48-7688-8a02-70ebe29248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1479846" name="01a05d31-3105-7e93-a12e-a21f3ae18d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740846" name="01a05d31-3105-7e93-a12e-a21f3ae18de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3692309" name="01a05d31-4949-74fe-955e-8ce61d1482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754555" name="01a05d31-4949-74fe-955e-8ce61d1482d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35543672" name="01a05d32-cd79-7acc-a76d-ba8c04e020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354402" name="01a05d32-cd79-7acc-a76d-ba8c04e020e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3472145" name="01a05d33-1b68-7d70-9021-0d405d9f9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762766" name="01a05d33-1b68-7d70-9021-0d405d9f912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09468122" name="01a05d33-dc20-76f1-87b2-5b02519ef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68894" name="01a05d33-dc20-76f1-87b2-5b02519ef1e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100041" name="01a05d34-0dd9-737e-acb2-ba0f35ae9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044804" name="01a05d34-0dd9-737e-acb2-ba0f35ae944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57919030" name="01a05d34-9f3e-775b-8da3-33ca912e64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108593" name="01a05d34-9f3e-775b-8da3-33ca912e64a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54956867" name="01a05d34-dadc-77e4-b445-6c464f727d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79119" name="01a05d34-dadc-77e4-b445-6c464f727d1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32154986" name="01a05d35-6ed5-7574-a4b6-24d00b4de7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726011" name="01a05d35-6ed5-7574-a4b6-24d00b4de79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2586588" name="01a05d35-bc08-76bf-82c0-13739ee8af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519857" name="01a05d35-bc08-76bf-82c0-13739ee8af4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0705168" name="01a05d36-0d9e-7b02-9179-ad06f4aafd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273176" name="01a05d36-0d9e-7b02-9179-ad06f4aafd7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320612" name="01a05d36-431c-70a3-831b-62e7fe1c3e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967799" name="01a05d36-431c-70a3-831b-62e7fe1c3e5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86290936" name="01a05d37-05ff-7f29-937e-a3c3684b2c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508615" name="01a05d37-05ff-7f29-937e-a3c3684b2cb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577574" name="01a05d37-582e-7656-8a48-05b48182d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322901" name="01a05d37-582e-7656-8a48-05b48182d92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06102071" name="01a05d38-0ddd-75e2-b1dc-db51c695f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697461" name="01a05d38-0ddd-75e2-b1dc-db51c695fedb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955781" name="01a05d38-2e0c-751c-894a-b45bab3c32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493343" name="01a05d38-2e0c-751c-894a-b45bab3c32d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7237081" name="01a05d39-0883-775d-b14f-70c0959b8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765323" name="01a05d39-0883-775d-b14f-70c0959b8629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748033" name="01a05d39-27cb-7542-a1f0-242694e29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247458" name="01a05d39-27cb-7542-a1f0-242694e2991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7165617" name="01a05d46-48d7-7ce8-b361-ac9e4be29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549713" name="01a05d46-48d7-7ce8-b361-ac9e4be2939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0903641" name="01a05d46-7586-7559-8361-7a00499965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714141" name="01a05d46-7586-7559-8361-7a0049996550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Fassade/ Wintergarten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56437458" name="01a05d47-584a-7549-86eb-91e8f09f3b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604797" name="01a05d47-584a-7549-86eb-91e8f09f3b6b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5273867" name="01a05d47-ab25-7089-b8a8-92c62cb2df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176991" name="01a05d47-ab25-7089-b8a8-92c62cb2dfaf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EFH.Im Mattler 8, Rifferswil</w:t>
          </w:r>
        </w:p>
        <w:p>
          <w:pPr>
            <w:spacing w:before="0" w:after="0"/>
          </w:pPr>
          <w:r>
            <w:t>DN 1175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