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Schönenbach 7A, 9422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70308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40370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