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031509" name="01a0471e-67a2-7763-9121-cbcdeee7d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613891" name="01a0471e-67a2-7763-9121-cbcdeee7daa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23670" name="01a0471e-89dc-7731-9bf4-fef499f067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838767" name="01a0471e-89dc-7731-9bf4-fef499f0679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8408934" name="01a0471f-5589-7338-ae2d-a29a58ed0c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520034" name="01a0471f-5589-7338-ae2d-a29a58ed0c4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86292" name="01a0471f-6f7d-7a03-97f0-d2173f9f1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249668" name="01a0471f-6f7d-7a03-97f0-d2173f9f154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844254" name="01a0471f-d981-7655-86b9-ceddd51f9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321586" name="01a0471f-d981-7655-86b9-ceddd51f95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865314" name="01a0471f-f444-7767-8fdf-d3ae13d425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17756" name="01a0471f-f444-7767-8fdf-d3ae13d4250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170741" name="01a04720-86c2-7ff2-b174-463e98b65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88128" name="01a04720-86c2-7ff2-b174-463e98b6533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606832" name="01a04720-a74a-79c9-9d23-4e526507e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259126" name="01a04720-a74a-79c9-9d23-4e526507e2a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0787665" name="01a04721-44f2-7c7a-b05c-4a13c6eb00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679195" name="01a04721-44f2-7c7a-b05c-4a13c6eb002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44540" name="01a04721-5a81-7137-8d6a-d83f384ab3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570975" name="01a04721-5a81-7137-8d6a-d83f384ab37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186223" name="01a04722-0cc8-7e45-be90-17110a3f9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967667" name="01a04722-0cc8-7e45-be90-17110a3f9c7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128459" name="01a04722-36df-7fae-9f19-520996e36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351267" name="01a04722-36df-7fae-9f19-520996e369c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968109" name="01a04722-c752-7ca2-86c9-33a8467652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692253" name="01a04722-c752-7ca2-86c9-33a84676521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536965" name="01a04722-f726-777b-b9be-50b684019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322465" name="01a04722-f726-777b-b9be-50b684019af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497841" name="01a04723-d09f-7c14-bb97-ccd17af86f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879507" name="01a04723-d09f-7c14-bb97-ccd17af86f0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133806" name="01a04723-ef6c-795d-a3c1-7e79767f91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393464" name="01a04723-ef6c-795d-a3c1-7e79767f919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008890" name="01a0472e-327f-72c0-849b-37d42ca9c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64056" name="01a0472e-327f-72c0-849b-37d42ca9cc5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14781" name="01a0472e-51b6-74bd-8018-34e3023861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117341" name="01a0472e-51b6-74bd-8018-34e3023861d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040193" name="01a0472f-c6ae-7461-b328-e8839a952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676761" name="01a0472f-c6ae-7461-b328-e8839a9525b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360091" name="01a0472f-e42a-7169-94bc-41b43ea799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828623" name="01a0472f-e42a-7169-94bc-41b43ea7992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572875" name="01a04730-6b41-72f1-8154-726a33b03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627567" name="01a04730-6b41-72f1-8154-726a33b03b8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850745" name="01a04730-8aae-7cff-a942-a44a10558c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177441" name="01a04730-8aae-7cff-a942-a44a10558ca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360910" name="01a04730-efd9-704d-8af1-9b8c01aaa3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830465" name="01a04730-efd9-704d-8af1-9b8c01aaa3c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178062" name="01a04731-08a8-7557-865e-1d4a7d5c1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197110" name="01a04731-08a8-7557-865e-1d4a7d5c1bc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927165" name="01a04731-8d23-71aa-b50a-3b30b5207e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519111" name="01a04731-8d23-71aa-b50a-3b30b5207e5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738860" name="01a04731-bdd2-71df-bec6-97e13f8d7a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771276" name="01a04731-bdd2-71df-bec6-97e13f8d7a9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536370" name="01a04732-eda1-76df-8818-bc716bbc7f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024489" name="01a04732-eda1-76df-8818-bc716bbc7fb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082430" name="01a04733-8e1c-760a-b51d-c704677228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31886" name="01a04733-8e1c-760a-b51d-c704677228a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315255" name="01a04738-2a48-7f7f-8c72-ddd854a62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659590" name="01a04738-2a48-7f7f-8c72-ddd854a62a2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089760" name="01a04738-3eaa-737a-b12e-fdbaf39e2e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066765" name="01a04738-3eaa-737a-b12e-fdbaf39e2e3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888177" name="01a04738-ab7c-770a-82fb-8d36e0aee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045392" name="01a04738-ab7c-770a-82fb-8d36e0aeec8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8420123" name="01a04738-cb97-7059-90b5-270f347114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581545" name="01a04738-cb97-7059-90b5-270f347114a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852202" name="01a0473d-b845-7862-9e46-c8cfd36f6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74484" name="01a0473d-b845-7862-9e46-c8cfd36f6b5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697020" name="01a0473e-690e-74cb-8081-bf4a6cc9a3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376618" name="01a0473e-690e-74cb-8081-bf4a6cc9a36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430970" name="01a04744-1fba-742a-a3aa-211fe82ba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876823" name="01a04744-1fba-742a-a3aa-211fe82baef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861647" name="01a04744-3d2d-7fb8-9d09-cadca0811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319371" name="01a04744-3d2d-7fb8-9d09-cadca081137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261072" name="01a04745-7520-73fd-a12d-c5fc9f1d1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208796" name="01a04745-7520-73fd-a12d-c5fc9f1d136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317181" name="01a04745-da43-756b-b656-de256fe103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964598" name="01a04745-da43-756b-b656-de256fe1033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Wassertrog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Wassertrog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8376034" name="01a04747-8202-74f0-9f14-d63783fbd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56419" name="01a04747-8202-74f0-9f14-d63783fbd70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014847" name="01a04747-9424-7a6b-821d-283956acf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76426" name="01a04747-9424-7a6b-821d-283956acf4b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262063" name="01a04749-82d5-77ef-a22f-bdfdf30e92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069131" name="01a04749-82d5-77ef-a22f-bdfdf30e92e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9508606" name="01a04749-a4a1-7613-8d98-e9de132a5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343832" name="01a04749-a4a1-7613-8d98-e9de132a53f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228781" name="01a0474b-3f4f-7738-b6f6-6efe4ccea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745400" name="01a0474b-3f4f-7738-b6f6-6efe4ccea4d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393865" name="01a0474b-5d7a-73b1-ab1b-83973758d7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25134" name="01a0474b-5d7a-73b1-ab1b-83973758d77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251349" name="01a0474d-e438-7fd3-ad21-8f8ba49da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089424" name="01a0474d-e438-7fd3-ad21-8f8ba49da7e1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941554" name="01a0474d-f93b-78db-8a82-e4e5ab2d7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58058" name="01a0474d-f93b-78db-8a82-e4e5ab2d7b4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Schönenbach 7A, 9422 Thal</w:t>
          </w:r>
        </w:p>
        <w:p>
          <w:pPr>
            <w:spacing w:before="0" w:after="0"/>
          </w:pPr>
          <w:r>
            <w:t>1174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