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386197" name="01a05cb3-e60e-7ccd-bf02-4bea13ef0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70798" name="01a05cb3-e60e-7ccd-bf02-4bea13ef04e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614824" name="01a05cb5-88bf-7ee3-ad7e-592c55de7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375308" name="01a05cb5-88bf-7ee3-ad7e-592c55de709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170691" name="01a05cb9-18f5-7fff-820a-23e4ca560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56396" name="01a05cb9-18f5-7fff-820a-23e4ca5604e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59768" name="01a05cb9-3b54-7375-a7d6-371a19dd78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01751" name="01a05cb9-3b54-7375-a7d6-371a19dd78d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591121" name="01a05cbc-fe34-7625-a2b8-2a90685c65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634883" name="01a05cbc-fe34-7625-a2b8-2a90685c650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362761" name="01a05cbd-21ed-7d9c-9895-1e26972d8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635311" name="01a05cbd-21ed-7d9c-9895-1e26972d83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285644" name="01a05cbe-66d9-792b-8a87-f908dc1d3c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520756" name="01a05cbe-66d9-792b-8a87-f908dc1d3c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35430" name="01a05cbe-8831-7d38-bf93-856641e18a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164646" name="01a05cbe-8831-7d38-bf93-856641e18ad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934629" name="01a05cc8-a3bd-778f-83d9-4530fd6a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64726" name="01a05cc8-a3bd-778f-83d9-4530fd6a5e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915346" name="01a05cc8-c67f-71ef-acce-62c9b53018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689766" name="01a05cc8-c67f-71ef-acce-62c9b53018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775427" name="01a05cc9-bff1-7484-9598-e8c8d6bcea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653514" name="01a05cc9-bff1-7484-9598-e8c8d6bceac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627409" name="01a05cc9-e5ac-7976-8824-f4034b5c7e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030459" name="01a05cc9-e5ac-7976-8824-f4034b5c7e8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536901" name="01a05cd4-8e96-7398-9308-a6456cc67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64588" name="01a05cd4-8e96-7398-9308-a6456cc6765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643863" name="01a05cd4-c3a5-75e4-aaf0-a78fbfde4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291183" name="01a05cd4-c3a5-75e4-aaf0-a78fbfde46c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661075" name="01a05cd7-3c4d-71ad-a570-5d3c1a2471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64837" name="01a05cd7-3c4d-71ad-a570-5d3c1a2471a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235051" name="01a05cd7-802d-7999-b90a-4080a4d54d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25133" name="01a05cd7-802d-7999-b90a-4080a4d54d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55711" name="01a05cd8-f1a1-7005-a5a4-1e860c02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180413" name="01a05cd8-f1a1-7005-a5a4-1e860c0293e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386424" name="01a05cd9-19df-7bdb-87c0-3d46ac8ec9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242119" name="01a05cd9-19df-7bdb-87c0-3d46ac8ec99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4606" name="01a05ce1-3193-7b47-a366-54b7c0bec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006670" name="01a05ce1-3193-7b47-a366-54b7c0bec3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653040" name="01a05ce2-291c-7104-9dec-13bc1c7a7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516371" name="01a05ce2-291c-7104-9dec-13bc1c7a7cd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1182</w:t>
          </w:r>
        </w:p>
        <w:p>
          <w:pPr>
            <w:spacing w:before="0" w:after="0"/>
          </w:pPr>
          <w:r>
            <w:t>DN 1182 Hertistrasse 1  Davos Platz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