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St. Gallerstrasse 91, 7320 Sargans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192014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83751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