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St. Gallerstrasse 91, 7320 Sargans</w:t>
          </w:r>
        </w:p>
        <w:p>
          <w:pPr>
            <w:spacing w:before="0" w:after="0"/>
          </w:pPr>
          <w:r>
            <w:t>1135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