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700589" name="01a05bce-50b5-7ab3-bb7d-720eab4505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739336" name="01a05bce-50b5-7ab3-bb7d-720eab45053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517002" name="01a05bce-8a81-7bfb-94fc-9911ca66b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226788" name="01a05bce-8a81-7bfb-94fc-9911ca66b76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021535" name="01a05bd0-415c-7e6f-8b21-5bb7fe4456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299776" name="01a05bd0-415c-7e6f-8b21-5bb7fe4456c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237057" name="01a05bd0-60e9-7253-9eb5-79806b63c8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637568" name="01a05bd0-60e9-7253-9eb5-79806b63c8f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453491" name="01a05bd1-6bd7-70c8-a9a0-163cc172be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8315" name="01a05bd1-6bd7-70c8-a9a0-163cc172be6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751189" name="01a05bd1-979f-737e-bdc8-e4b5b2675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848407" name="01a05bd1-979f-737e-bdc8-e4b5b267517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549077" name="01a05bd9-2952-7a44-9206-3677b7f7b9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440916" name="01a05bd9-2952-7a44-9206-3677b7f7b9c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398495" name="01a05bd9-57ab-7608-9bbd-2e9327b1d1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473492" name="01a05bd9-57ab-7608-9bbd-2e9327b1d1a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937209" name="01a05bd9-feb6-7e66-9f72-0bb327b7c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050389" name="01a05bd9-feb6-7e66-9f72-0bb327b7cfb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164225" name="01a05bda-18a6-7c3a-8324-bed7647bc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66429" name="01a05bda-18a6-7c3a-8324-bed7647bc5e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004933" name="01a05bdc-3ba0-7c9e-a2c9-92a688580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822998" name="01a05bdc-3ba0-7c9e-a2c9-92a688580cc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77088" name="01a05bdc-802c-756e-a7ed-f153a357a4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826020" name="01a05bdc-802c-756e-a7ed-f153a357a42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328541" name="01a05bde-d5f8-755a-816f-768f0c0ae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124028" name="01a05bde-d5f8-755a-816f-768f0c0aea3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677056" name="01a05bdf-0dbe-77c8-a653-40ca67a9a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469942" name="01a05bdf-0dbe-77c8-a653-40ca67a9a4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Putz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152521" name="01a05be0-f6b6-7db5-b3a3-bc1fca5d00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151523" name="01a05be0-f6b6-7db5-b3a3-bc1fca5d002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248890" name="01a05be1-7dfa-7feb-8ba6-9614f2c4ed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10736" name="01a05be1-7dfa-7feb-8ba6-9614f2c4ed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921220" name="01a05be6-9b03-7c82-8281-ce63311a5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724758" name="01a05be6-9b03-7c82-8281-ce63311a586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662684" name="01a05be6-b1e0-74b3-b10f-c917cd9bbb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03794" name="01a05be6-b1e0-74b3-b10f-c917cd9bbb8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2035" name="01a05bf3-04ac-781c-b379-e6d056f87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479227" name="01a05bf3-04ac-781c-b379-e6d056f87c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846173" name="01a05bf3-4843-7a26-ae9c-a92d919099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987692" name="01a05bf3-4843-7a26-ae9c-a92d9190991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504927" name="01a05bf3-cd6d-720a-89b1-0d2bc82d5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726796" name="01a05bf3-cd6d-720a-89b1-0d2bc82d5d5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841403" name="01a05bf3-ebb6-77e2-a34f-aebd8865a6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033461" name="01a05bf3-ebb6-77e2-a34f-aebd8865a66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59394" name="01a05bf4-4e0e-716c-9841-b30eb10d9a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254208" name="01a05bf4-4e0e-716c-9841-b30eb10d9ab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323763" name="01a05bf4-7db6-7e31-a6d9-95aaf1541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7482" name="01a05bf4-7db6-7e31-a6d9-95aaf15410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270378" name="01a05bf4-bfe8-7041-a6a1-6ab1a836ae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346120" name="01a05bf4-bfe8-7041-a6a1-6ab1a836aec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841949" name="01a05bf4-e491-76af-b623-13dafa6d3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16499" name="01a05bf4-e491-76af-b623-13dafa6d3be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829885" name="01a05bf9-6195-76ed-bbda-21a85c263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385333" name="01a05bf9-6195-76ed-bbda-21a85c26308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281697" name="01a05bf9-7be3-7e7f-8479-81402d990b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195633" name="01a05bf9-7be3-7e7f-8479-81402d990b3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601770" name="01a05bfa-8c34-7df3-8b15-c6cbc015be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95830" name="01a05bfa-8c34-7df3-8b15-c6cbc015bec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257178" name="01a05bfa-bdcc-780e-a57d-7878d0576a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903284" name="01a05bfa-bdcc-780e-a57d-7878d0576a2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605015" name="01a05bfd-9729-79cf-8c97-8c800df45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397823" name="01a05bfd-9729-79cf-8c97-8c800df4529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157509" name="01a05bfd-c32a-73e4-be67-6b697cb36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131033" name="01a05bfd-c32a-73e4-be67-6b697cb3650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7695725" name="01a05bfe-1eee-71d7-be0c-600a613a65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700038" name="01a05bfe-1eee-71d7-be0c-600a613a652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138661" name="01a05bfe-4581-7df9-a274-620de20330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503568" name="01a05bfe-4581-7df9-a274-620de20330a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401788" name="01a05c03-b91c-76fa-8054-fb12f6b7f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218919" name="01a05c03-b91c-76fa-8054-fb12f6b7f7f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511159" name="01a05c04-2ce0-7d9d-bf29-88ff565f3c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046636" name="01a05c04-2ce0-7d9d-bf29-88ff565f3c6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124811" name="01a05c05-baeb-7243-8977-eb0e82737a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524200" name="01a05c05-baeb-7243-8977-eb0e82737ac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93773" name="01a05c06-79e2-79c8-b6a6-2b6e80588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061812" name="01a05c06-79e2-79c8-b6a6-2b6e8058851a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119469440" name="01a05c08-5bfa-7559-8add-d90b65906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730006" name="01a05c08-5bfa-7559-8add-d90b659060e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552906" name="01a05c08-7c86-7c40-80b4-ca47912e6b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295638" name="01a05c08-7c86-7c40-80b4-ca47912e6bee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 UG </w:t>
            </w:r>
          </w:p>
          <w:p>
            <w:pPr>
              <w:spacing w:before="0" w:after="0"/>
            </w:pPr>
            <w:r>
              <w:t>Glasbausteine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Glasbausteine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551912" name="01a05c0a-818a-7cee-a93a-498ff4735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729486" name="01a05c0a-818a-7cee-a93a-498ff47359c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156409" name="01a05c0a-a3aa-72f5-a169-7c45c34ab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408891" name="01a05c0a-a3aa-72f5-a169-7c45c34ab7f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553380" name="01a05c0e-207e-71b7-bd6e-5e6c53930e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066392" name="01a05c0e-207e-71b7-bd6e-5e6c53930ed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708682" name="01a05c0e-5bd0-750a-b446-1b424166e0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14646" name="01a05c0e-5bd0-750a-b446-1b424166e01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811121" name="01a05c12-4a0d-7c6d-b26b-5ab0d918b2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219309" name="01a05c12-4a0d-7c6d-b26b-5ab0d918b2f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692713" name="01a05c12-59ff-750c-999b-0f1b797ff4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97654" name="01a05c12-59ff-750c-999b-0f1b797ff42a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3827986" name="01a05c13-128c-7b0d-9e54-0f7f9fc3d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823321" name="01a05c13-128c-7b0d-9e54-0f7f9fc3d21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531580" name="01a05c13-39e8-7d46-8842-64a29e1fd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78874" name="01a05c13-39e8-7d46-8842-64a29e1fd717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646108" name="01a05c13-8ee8-7256-93f0-befab5b630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872955" name="01a05c13-8ee8-7256-93f0-befab5b6301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142778" name="01a05c13-d067-7805-b985-eebbcaeb0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540100" name="01a05c13-d067-7805-b985-eebbcaeb0ea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552286" name="01a05c19-051f-7155-962c-29e9dc83c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444394" name="01a05c19-051f-7155-962c-29e9dc83c5b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8329891" name="01a05c19-2dc9-78c3-9ae0-d34a128034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736006" name="01a05c19-2dc9-78c3-9ae0-d34a12803418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309098" name="01a05c1a-1589-7e2e-921b-b45f91f28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549298" name="01a05c1a-1589-7e2e-921b-b45f91f28555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923423" name="01a05c1a-6bf9-7368-a087-b5a2d1666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073753" name="01a05c1a-6bf9-7368-a087-b5a2d1666b22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St. Gallerstrasse 91, 7320 Sargans</w:t>
          </w:r>
        </w:p>
        <w:p>
          <w:pPr>
            <w:spacing w:before="0" w:after="0"/>
          </w:pPr>
          <w:r>
            <w:t>1135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