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20, 9305 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271804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940476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