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2473930" name="01a05787-3b30-76e5-b738-2ba6eaed3e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1015336" name="01a05787-3b30-76e5-b738-2ba6eaed3e8f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5429372" name="01a05787-66ca-7f32-bb76-5f2931a934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0082609" name="01a05787-66ca-7f32-bb76-5f2931a9342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509860" name="01a05788-38be-7e9b-8e3d-277db42017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7733166" name="01a05788-38be-7e9b-8e3d-277db42017d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0626030" name="01a05788-5e57-74c0-bf43-f3a02a2dc5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420442" name="01a05788-5e57-74c0-bf43-f3a02a2dc589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8689965" name="01a0578b-c4f1-7741-b7cb-c0f2a0419f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5602075" name="01a0578b-c4f1-7741-b7cb-c0f2a0419f8f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6082109" name="01a0578b-e4f8-7ca4-8ea1-56fe75574f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6035322" name="01a0578b-e4f8-7ca4-8ea1-56fe75574f1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0776467" name="01a0578c-262f-7960-8b1a-560ea30114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7349012" name="01a0578c-262f-7960-8b1a-560ea30114f9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626373" name="01a0578c-433f-7180-9086-51c93e6c86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1790239" name="01a0578c-433f-7180-9086-51c93e6c860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8744735" name="01a05791-8366-7926-b28b-156305af27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4115374" name="01a05791-8366-7926-b28b-156305af27d8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8212830" name="01a05791-c265-7472-9ead-7a08711d60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9815445" name="01a05791-c265-7472-9ead-7a08711d601c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8853087" name="01a05792-a38e-7fde-a503-f2f3f82dc6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2906065" name="01a05792-a38e-7fde-a503-f2f3f82dc65a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2292890" name="01a05792-bfe3-7e5c-a133-88af6ad2b1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2669975" name="01a05792-bfe3-7e5c-a133-88af6ad2b113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Riegel </w:t>
            </w:r>
          </w:p>
          <w:p>
            <w:pPr>
              <w:spacing w:before="0" w:after="0"/>
            </w:pPr>
            <w:r>
              <w:t>OG-DG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5765878" name="01a05798-71d8-7e54-a895-11e320ff16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2754232" name="01a05798-71d8-7e54-a895-11e320ff1644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600474" name="01a05798-98bd-7989-9ef8-f741c8e0a3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2440995" name="01a05798-98bd-7989-9ef8-f741c8e0a31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0861052" name="01a05799-23ab-7452-88b4-a90a55b215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4808724" name="01a05799-23ab-7452-88b4-a90a55b215ad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5001101" name="01a05799-355a-71ac-b5b3-e99b62fb377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500582" name="01a05799-355a-71ac-b5b3-e99b62fb3774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Dorfstrasse 20, 9305 Berg</w:t>
          </w:r>
        </w:p>
        <w:p>
          <w:pPr>
            <w:spacing w:before="0" w:after="0"/>
          </w:pPr>
          <w:r>
            <w:t>1180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footer.xml" Type="http://schemas.openxmlformats.org/officeDocument/2006/relationships/footer" Id="rId2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