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Felsenstrasse 34/36, 9000 St. Gallen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3688255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9655528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